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D7711" w14:textId="54BC853A" w:rsidR="00FA371B" w:rsidRPr="009435BD" w:rsidRDefault="00FA371B" w:rsidP="00FA371B">
      <w:pPr>
        <w:pStyle w:val="Kop1"/>
        <w:ind w:left="1701"/>
        <w:rPr>
          <w:rFonts w:asciiTheme="minorHAnsi" w:hAnsiTheme="minorHAnsi" w:cstheme="minorHAnsi"/>
          <w:sz w:val="28"/>
        </w:rPr>
      </w:pPr>
      <w:r w:rsidRPr="009435BD">
        <w:rPr>
          <w:rFonts w:asciiTheme="minorHAnsi" w:hAnsiTheme="minorHAnsi" w:cstheme="minorHAnsi"/>
          <w:sz w:val="28"/>
        </w:rPr>
        <w:t xml:space="preserve">Bijlage 05 </w:t>
      </w:r>
      <w:r w:rsidR="00F20A9D">
        <w:rPr>
          <w:rFonts w:asciiTheme="minorHAnsi" w:hAnsiTheme="minorHAnsi" w:cstheme="minorHAnsi"/>
          <w:sz w:val="28"/>
        </w:rPr>
        <w:t>-</w:t>
      </w:r>
      <w:r w:rsidRPr="009435BD">
        <w:rPr>
          <w:rFonts w:asciiTheme="minorHAnsi" w:hAnsiTheme="minorHAnsi" w:cstheme="minorHAnsi"/>
          <w:sz w:val="28"/>
        </w:rPr>
        <w:t xml:space="preserve"> Invulblad referentieverklaring</w:t>
      </w:r>
      <w:r w:rsidR="00105C19" w:rsidRPr="009435BD">
        <w:rPr>
          <w:rFonts w:asciiTheme="minorHAnsi" w:hAnsiTheme="minorHAnsi" w:cstheme="minorHAnsi"/>
          <w:sz w:val="28"/>
        </w:rPr>
        <w:t xml:space="preserve"> inclusief tevredenheidsverklaring           </w:t>
      </w:r>
      <w:r w:rsidR="009435BD">
        <w:rPr>
          <w:rFonts w:asciiTheme="minorHAnsi" w:hAnsiTheme="minorHAnsi" w:cstheme="minorHAnsi"/>
          <w:sz w:val="28"/>
        </w:rPr>
        <w:t xml:space="preserve">  </w:t>
      </w:r>
      <w:r w:rsidR="009435BD">
        <w:rPr>
          <w:rFonts w:asciiTheme="minorHAnsi" w:hAnsiTheme="minorHAnsi" w:cstheme="minorHAnsi"/>
          <w:sz w:val="28"/>
        </w:rPr>
        <w:tab/>
      </w:r>
      <w:r w:rsidR="009435BD">
        <w:rPr>
          <w:rFonts w:asciiTheme="minorHAnsi" w:hAnsiTheme="minorHAnsi" w:cstheme="minorHAnsi"/>
          <w:sz w:val="28"/>
        </w:rPr>
        <w:tab/>
      </w:r>
      <w:r w:rsidR="00105C19" w:rsidRPr="009435BD">
        <w:rPr>
          <w:rFonts w:asciiTheme="minorHAnsi" w:hAnsiTheme="minorHAnsi" w:cstheme="minorHAnsi"/>
          <w:sz w:val="28"/>
        </w:rPr>
        <w:t xml:space="preserve">                                           </w:t>
      </w:r>
      <w:bookmarkStart w:id="0" w:name="_Hlk100240848"/>
      <w:r w:rsidR="00105C19" w:rsidRPr="009435BD">
        <w:rPr>
          <w:rFonts w:asciiTheme="minorHAnsi" w:hAnsiTheme="minorHAnsi" w:cstheme="minorHAnsi"/>
          <w:sz w:val="28"/>
        </w:rPr>
        <w:t>t</w:t>
      </w:r>
      <w:r w:rsidRPr="009435BD">
        <w:rPr>
          <w:rFonts w:asciiTheme="minorHAnsi" w:hAnsiTheme="minorHAnsi" w:cstheme="minorHAnsi"/>
          <w:sz w:val="28"/>
        </w:rPr>
        <w:t xml:space="preserve">en behoeve van de </w:t>
      </w:r>
      <w:r w:rsidR="00106096">
        <w:rPr>
          <w:rFonts w:asciiTheme="minorHAnsi" w:hAnsiTheme="minorHAnsi" w:cstheme="minorHAnsi"/>
          <w:sz w:val="28"/>
        </w:rPr>
        <w:t>ervaringseis</w:t>
      </w:r>
      <w:r w:rsidRPr="009435BD">
        <w:rPr>
          <w:rFonts w:asciiTheme="minorHAnsi" w:hAnsiTheme="minorHAnsi" w:cstheme="minorHAnsi"/>
          <w:sz w:val="28"/>
        </w:rPr>
        <w:t xml:space="preserve"> om te voldoen aan de </w:t>
      </w:r>
      <w:r w:rsidR="007473C8">
        <w:rPr>
          <w:rFonts w:asciiTheme="minorHAnsi" w:hAnsiTheme="minorHAnsi" w:cstheme="minorHAnsi"/>
          <w:sz w:val="28"/>
        </w:rPr>
        <w:t>g</w:t>
      </w:r>
      <w:r w:rsidRPr="009435BD">
        <w:rPr>
          <w:rFonts w:asciiTheme="minorHAnsi" w:hAnsiTheme="minorHAnsi" w:cstheme="minorHAnsi"/>
          <w:sz w:val="28"/>
        </w:rPr>
        <w:t>eschiktheidseisen</w:t>
      </w:r>
      <w:bookmarkEnd w:id="0"/>
    </w:p>
    <w:p w14:paraId="314D9CF8" w14:textId="42084150" w:rsidR="00FA371B" w:rsidRDefault="00FA371B" w:rsidP="00FA371B">
      <w:pPr>
        <w:rPr>
          <w:rFonts w:asciiTheme="minorHAnsi" w:hAnsiTheme="minorHAnsi" w:cstheme="minorHAnsi"/>
          <w:sz w:val="20"/>
        </w:rPr>
      </w:pPr>
      <w:r w:rsidRPr="001E56E5">
        <w:rPr>
          <w:rFonts w:asciiTheme="minorHAnsi" w:hAnsiTheme="minorHAnsi" w:cstheme="minorHAnsi"/>
          <w:sz w:val="20"/>
        </w:rPr>
        <w:t xml:space="preserve">Inzake de aanbesteding conform de </w:t>
      </w:r>
      <w:r>
        <w:rPr>
          <w:rFonts w:asciiTheme="minorHAnsi" w:hAnsiTheme="minorHAnsi" w:cstheme="minorHAnsi"/>
          <w:sz w:val="20"/>
        </w:rPr>
        <w:t xml:space="preserve">Nationale </w:t>
      </w:r>
      <w:r w:rsidRPr="001E56E5">
        <w:rPr>
          <w:rFonts w:asciiTheme="minorHAnsi" w:hAnsiTheme="minorHAnsi" w:cstheme="minorHAnsi"/>
          <w:sz w:val="20"/>
        </w:rPr>
        <w:t>openbare procedure betreffende het project:</w:t>
      </w:r>
    </w:p>
    <w:p w14:paraId="51BE7F97" w14:textId="77777777" w:rsidR="009435BD" w:rsidRPr="001E56E5" w:rsidRDefault="009435BD" w:rsidP="00FA371B">
      <w:pPr>
        <w:rPr>
          <w:rFonts w:asciiTheme="minorHAnsi" w:hAnsiTheme="minorHAnsi" w:cstheme="minorHAnsi"/>
          <w:sz w:val="20"/>
        </w:rPr>
      </w:pPr>
    </w:p>
    <w:p w14:paraId="098BAF1D" w14:textId="3D3CD8F6" w:rsidR="00FA371B" w:rsidRPr="009435BD" w:rsidRDefault="00FA371B" w:rsidP="00FA371B">
      <w:pPr>
        <w:rPr>
          <w:rFonts w:asciiTheme="minorHAnsi" w:hAnsiTheme="minorHAnsi" w:cstheme="minorHAnsi"/>
          <w:b/>
          <w:sz w:val="24"/>
          <w:szCs w:val="24"/>
        </w:rPr>
      </w:pPr>
      <w:r w:rsidRPr="00DE1AA4">
        <w:rPr>
          <w:rFonts w:asciiTheme="minorHAnsi" w:hAnsiTheme="minorHAnsi" w:cstheme="minorHAnsi"/>
          <w:b/>
          <w:sz w:val="24"/>
          <w:szCs w:val="24"/>
        </w:rPr>
        <w:t>“Green Deal Loven - Kanaalzone (opstart en energietransitie)”</w:t>
      </w:r>
    </w:p>
    <w:p w14:paraId="69B0E32E" w14:textId="77777777" w:rsidR="009435BD" w:rsidRDefault="009435BD" w:rsidP="00FA371B">
      <w:pPr>
        <w:ind w:left="4073" w:firstLine="175"/>
        <w:rPr>
          <w:rFonts w:asciiTheme="minorHAnsi" w:hAnsiTheme="minorHAnsi" w:cstheme="minorHAnsi"/>
          <w:b/>
          <w:sz w:val="22"/>
          <w:szCs w:val="22"/>
        </w:rPr>
      </w:pPr>
    </w:p>
    <w:p w14:paraId="4EC996EB" w14:textId="15D59188" w:rsidR="00FA371B" w:rsidRPr="009435BD" w:rsidRDefault="00FA371B" w:rsidP="00E7377F">
      <w:pPr>
        <w:rPr>
          <w:rFonts w:asciiTheme="minorHAnsi" w:hAnsiTheme="minorHAnsi" w:cstheme="minorHAnsi"/>
          <w:b/>
          <w:sz w:val="22"/>
          <w:szCs w:val="22"/>
        </w:rPr>
      </w:pPr>
      <w:r w:rsidRPr="009435BD">
        <w:rPr>
          <w:rFonts w:asciiTheme="minorHAnsi" w:hAnsiTheme="minorHAnsi" w:cstheme="minorHAnsi"/>
          <w:b/>
          <w:sz w:val="22"/>
          <w:szCs w:val="22"/>
        </w:rPr>
        <w:t>met kenmerk 2022 / 322</w:t>
      </w:r>
      <w:r w:rsidR="00E7377F">
        <w:rPr>
          <w:rFonts w:asciiTheme="minorHAnsi" w:hAnsiTheme="minorHAnsi" w:cstheme="minorHAnsi"/>
          <w:b/>
          <w:sz w:val="22"/>
          <w:szCs w:val="22"/>
        </w:rPr>
        <w:t>, projectnummer 93508360</w:t>
      </w:r>
    </w:p>
    <w:p w14:paraId="26AF95BB" w14:textId="77777777" w:rsidR="00FA371B" w:rsidRDefault="00FA371B" w:rsidP="00FA371B">
      <w:pPr>
        <w:tabs>
          <w:tab w:val="left" w:pos="2552"/>
        </w:tabs>
        <w:suppressAutoHyphens/>
        <w:jc w:val="both"/>
        <w:rPr>
          <w:rFonts w:asciiTheme="minorHAnsi" w:hAnsiTheme="minorHAnsi" w:cstheme="minorHAnsi"/>
          <w:spacing w:val="0"/>
          <w:sz w:val="20"/>
        </w:rPr>
      </w:pPr>
    </w:p>
    <w:p w14:paraId="390FF10A" w14:textId="77777777" w:rsidR="00FA371B" w:rsidRDefault="00FA371B" w:rsidP="00FA371B">
      <w:pPr>
        <w:tabs>
          <w:tab w:val="left" w:pos="2552"/>
        </w:tabs>
        <w:suppressAutoHyphens/>
        <w:jc w:val="both"/>
        <w:rPr>
          <w:rFonts w:asciiTheme="minorHAnsi" w:hAnsiTheme="minorHAnsi" w:cstheme="minorHAnsi"/>
          <w:spacing w:val="0"/>
          <w:sz w:val="20"/>
        </w:rPr>
      </w:pPr>
    </w:p>
    <w:p w14:paraId="21867CF1" w14:textId="66A2D019" w:rsidR="002A1C78" w:rsidRDefault="00FA371B" w:rsidP="002A1C78">
      <w:pPr>
        <w:rPr>
          <w:rFonts w:asciiTheme="minorHAnsi" w:hAnsiTheme="minorHAnsi"/>
          <w:sz w:val="20"/>
        </w:rPr>
      </w:pPr>
      <w:r w:rsidRPr="002A1C78">
        <w:rPr>
          <w:rFonts w:asciiTheme="minorHAnsi" w:hAnsiTheme="minorHAnsi"/>
          <w:sz w:val="20"/>
        </w:rPr>
        <w:t xml:space="preserve">Inschrijver dient dit formulier te gebruiken </w:t>
      </w:r>
      <w:r w:rsidR="002A1C78">
        <w:rPr>
          <w:rFonts w:asciiTheme="minorHAnsi" w:hAnsiTheme="minorHAnsi"/>
          <w:sz w:val="20"/>
        </w:rPr>
        <w:t xml:space="preserve">voor </w:t>
      </w:r>
      <w:r w:rsidR="002A1C78" w:rsidRPr="002A1C78">
        <w:rPr>
          <w:rFonts w:asciiTheme="minorHAnsi" w:hAnsiTheme="minorHAnsi"/>
          <w:sz w:val="20"/>
        </w:rPr>
        <w:t xml:space="preserve">het indienen van de referenties en de tevredenheidverklaringen, waaruit blijkt op welke wijze met de referentie aan de </w:t>
      </w:r>
      <w:r w:rsidR="005874DD">
        <w:rPr>
          <w:rFonts w:asciiTheme="minorHAnsi" w:hAnsiTheme="minorHAnsi"/>
          <w:sz w:val="20"/>
        </w:rPr>
        <w:t>ervaringseis</w:t>
      </w:r>
      <w:r w:rsidR="002A1C78" w:rsidRPr="002A1C78">
        <w:rPr>
          <w:rFonts w:asciiTheme="minorHAnsi" w:hAnsiTheme="minorHAnsi"/>
          <w:sz w:val="20"/>
        </w:rPr>
        <w:t xml:space="preserve"> wordt voldaan.</w:t>
      </w:r>
    </w:p>
    <w:p w14:paraId="0F164685" w14:textId="649C2452" w:rsidR="00106096" w:rsidRDefault="00106096" w:rsidP="002A1C78">
      <w:pPr>
        <w:rPr>
          <w:rFonts w:asciiTheme="minorHAnsi" w:hAnsiTheme="minorHAnsi"/>
          <w:sz w:val="20"/>
        </w:rPr>
      </w:pPr>
    </w:p>
    <w:p w14:paraId="52D8284D" w14:textId="77777777" w:rsidR="00106096" w:rsidRPr="00C00B6A" w:rsidRDefault="00106096" w:rsidP="00106096">
      <w:pPr>
        <w:rPr>
          <w:rFonts w:asciiTheme="minorHAnsi" w:hAnsiTheme="minorHAnsi"/>
          <w:sz w:val="20"/>
        </w:rPr>
      </w:pPr>
      <w:r w:rsidRPr="00C00B6A">
        <w:rPr>
          <w:rFonts w:asciiTheme="minorHAnsi" w:hAnsiTheme="minorHAnsi"/>
          <w:sz w:val="20"/>
        </w:rPr>
        <w:t xml:space="preserve">Het formulier dient rechtsgeldig te worden ondertekend. </w:t>
      </w:r>
    </w:p>
    <w:p w14:paraId="498EFA1F" w14:textId="77777777" w:rsidR="00106096" w:rsidRPr="00C00B6A" w:rsidRDefault="00106096" w:rsidP="00106096">
      <w:pPr>
        <w:rPr>
          <w:rFonts w:asciiTheme="minorHAnsi" w:hAnsiTheme="minorHAnsi"/>
          <w:sz w:val="20"/>
        </w:rPr>
      </w:pPr>
    </w:p>
    <w:p w14:paraId="0D1E6389" w14:textId="76DC889B" w:rsidR="00106096" w:rsidRDefault="00106096" w:rsidP="00106096">
      <w:pPr>
        <w:rPr>
          <w:rFonts w:asciiTheme="minorHAnsi" w:hAnsiTheme="minorHAnsi"/>
          <w:sz w:val="20"/>
        </w:rPr>
      </w:pPr>
      <w:r w:rsidRPr="00C00B6A">
        <w:rPr>
          <w:rFonts w:asciiTheme="minorHAnsi" w:hAnsiTheme="minorHAnsi"/>
          <w:sz w:val="20"/>
        </w:rPr>
        <w:t>Het gebruik van eigen formulieren voor het beschrijven van de referentieprojecten is niet toegestaan.</w:t>
      </w:r>
    </w:p>
    <w:p w14:paraId="0571A403" w14:textId="73ADCABF" w:rsidR="006004DA" w:rsidRDefault="006004DA" w:rsidP="00106096">
      <w:pPr>
        <w:rPr>
          <w:rFonts w:asciiTheme="minorHAnsi" w:hAnsiTheme="minorHAnsi"/>
          <w:sz w:val="20"/>
        </w:rPr>
      </w:pPr>
    </w:p>
    <w:p w14:paraId="3DDC1C5E" w14:textId="77777777" w:rsidR="006004DA" w:rsidRPr="006004DA" w:rsidRDefault="006004DA" w:rsidP="006004DA">
      <w:pPr>
        <w:rPr>
          <w:rFonts w:asciiTheme="minorHAnsi" w:hAnsiTheme="minorHAnsi"/>
          <w:sz w:val="20"/>
        </w:rPr>
      </w:pPr>
      <w:r w:rsidRPr="006004DA">
        <w:rPr>
          <w:rFonts w:asciiTheme="minorHAnsi" w:hAnsiTheme="minorHAnsi"/>
          <w:sz w:val="20"/>
          <w:u w:val="single"/>
        </w:rPr>
        <w:t>Reeds bij Inschrijving</w:t>
      </w:r>
      <w:r w:rsidRPr="006004DA">
        <w:rPr>
          <w:rFonts w:asciiTheme="minorHAnsi" w:hAnsiTheme="minorHAnsi"/>
          <w:sz w:val="20"/>
        </w:rPr>
        <w:t xml:space="preserve"> dient Inschrijver, door middel van referenties, aan te tonen dat hij voldoet aan de ervaringseis.</w:t>
      </w:r>
    </w:p>
    <w:p w14:paraId="40391312" w14:textId="77777777" w:rsidR="006004DA" w:rsidRPr="006004DA" w:rsidRDefault="006004DA" w:rsidP="006004DA">
      <w:pPr>
        <w:rPr>
          <w:rFonts w:asciiTheme="minorHAnsi" w:hAnsiTheme="minorHAnsi"/>
          <w:sz w:val="20"/>
        </w:rPr>
      </w:pPr>
    </w:p>
    <w:p w14:paraId="689D79F8" w14:textId="77777777" w:rsidR="006004DA" w:rsidRPr="006004DA" w:rsidRDefault="006004DA" w:rsidP="006004DA">
      <w:pPr>
        <w:rPr>
          <w:rFonts w:asciiTheme="minorHAnsi" w:hAnsiTheme="minorHAnsi"/>
          <w:sz w:val="20"/>
        </w:rPr>
      </w:pPr>
      <w:r w:rsidRPr="006004DA">
        <w:rPr>
          <w:rFonts w:asciiTheme="minorHAnsi" w:hAnsiTheme="minorHAnsi"/>
          <w:sz w:val="20"/>
        </w:rPr>
        <w:t>Inschrijver toont aan te voldoen aan de ervaringseis door het indienen van:</w:t>
      </w:r>
    </w:p>
    <w:p w14:paraId="7C5D1687" w14:textId="7AC3F9F7" w:rsidR="006004DA" w:rsidRPr="006004DA" w:rsidRDefault="006004DA" w:rsidP="006004DA">
      <w:pPr>
        <w:pStyle w:val="Lijstalinea"/>
        <w:numPr>
          <w:ilvl w:val="0"/>
          <w:numId w:val="9"/>
        </w:numPr>
        <w:rPr>
          <w:rFonts w:asciiTheme="minorHAnsi" w:hAnsiTheme="minorHAnsi"/>
          <w:sz w:val="20"/>
        </w:rPr>
      </w:pPr>
      <w:r w:rsidRPr="006004DA">
        <w:rPr>
          <w:rFonts w:asciiTheme="minorHAnsi" w:hAnsiTheme="minorHAnsi"/>
          <w:sz w:val="20"/>
        </w:rPr>
        <w:t>één (1) referentie, voorzien van een tevredenheidsverklaring, van de opdrachtgever van een vergelijkbare opdracht; èn</w:t>
      </w:r>
    </w:p>
    <w:p w14:paraId="6D480269" w14:textId="02E6E116" w:rsidR="006004DA" w:rsidRPr="006004DA" w:rsidRDefault="006004DA" w:rsidP="006004DA">
      <w:pPr>
        <w:pStyle w:val="Lijstalinea"/>
        <w:numPr>
          <w:ilvl w:val="0"/>
          <w:numId w:val="9"/>
        </w:numPr>
        <w:rPr>
          <w:rFonts w:asciiTheme="minorHAnsi" w:hAnsiTheme="minorHAnsi"/>
          <w:sz w:val="20"/>
        </w:rPr>
      </w:pPr>
      <w:r w:rsidRPr="006004DA">
        <w:rPr>
          <w:rFonts w:asciiTheme="minorHAnsi" w:hAnsiTheme="minorHAnsi"/>
          <w:sz w:val="20"/>
        </w:rPr>
        <w:t>drie (3) referenties van 3 ondernemers (bedrijven) die deelgenomen hebben aan (de green deal van) het referentieproject, elk voorzien van een tevredenheidsverklaring.</w:t>
      </w:r>
    </w:p>
    <w:p w14:paraId="5E38703B" w14:textId="36366B77" w:rsidR="006004DA" w:rsidRDefault="006004DA" w:rsidP="006004DA">
      <w:pPr>
        <w:rPr>
          <w:rFonts w:asciiTheme="minorHAnsi" w:hAnsiTheme="minorHAnsi"/>
          <w:sz w:val="20"/>
        </w:rPr>
      </w:pPr>
    </w:p>
    <w:p w14:paraId="54DE019F" w14:textId="3282A2FF" w:rsidR="00106096" w:rsidRDefault="00106096" w:rsidP="00106096">
      <w:pPr>
        <w:rPr>
          <w:rFonts w:asciiTheme="minorHAnsi" w:hAnsiTheme="minorHAnsi"/>
          <w:sz w:val="20"/>
        </w:rPr>
      </w:pPr>
      <w:r w:rsidRPr="00106096">
        <w:rPr>
          <w:rFonts w:asciiTheme="minorHAnsi" w:hAnsiTheme="minorHAnsi"/>
          <w:sz w:val="20"/>
        </w:rPr>
        <w:t>Referenties mogen niet ouder zijn dan drie (3) jaar.</w:t>
      </w:r>
    </w:p>
    <w:p w14:paraId="7B2767F2" w14:textId="31CBA920" w:rsidR="00106096" w:rsidRDefault="00106096" w:rsidP="002A1C78">
      <w:pPr>
        <w:rPr>
          <w:rFonts w:asciiTheme="minorHAnsi" w:hAnsiTheme="minorHAnsi"/>
          <w:sz w:val="20"/>
        </w:rPr>
      </w:pPr>
    </w:p>
    <w:p w14:paraId="54882DB0" w14:textId="77777777" w:rsidR="00C00B6A" w:rsidRPr="00C00B6A" w:rsidRDefault="00C00B6A" w:rsidP="00C00B6A">
      <w:pPr>
        <w:jc w:val="both"/>
        <w:rPr>
          <w:rFonts w:asciiTheme="minorHAnsi" w:hAnsiTheme="minorHAnsi"/>
          <w:sz w:val="20"/>
        </w:rPr>
      </w:pPr>
      <w:bookmarkStart w:id="1" w:name="_Hlk65849879"/>
      <w:r w:rsidRPr="00C00B6A">
        <w:rPr>
          <w:rFonts w:asciiTheme="minorHAnsi" w:hAnsiTheme="minorHAnsi"/>
          <w:sz w:val="20"/>
        </w:rPr>
        <w:t xml:space="preserve">Het staat de Aanbestedende dienst vrij om ter controle van de overlegde referenties, contact op te nemen met de opgegeven contactpersoon. Indien na controle bij de referent blijkt dat de door de Inschrijver ter zake van de referentie(s) opgegeven informatie onjuist is, kan de Aanbestedende dienst de Inschrijving  ongeldig verklaren. </w:t>
      </w:r>
    </w:p>
    <w:p w14:paraId="074D9374" w14:textId="77777777" w:rsidR="00C00B6A" w:rsidRPr="00C00B6A" w:rsidRDefault="00C00B6A" w:rsidP="00C00B6A">
      <w:pPr>
        <w:jc w:val="both"/>
        <w:rPr>
          <w:rFonts w:asciiTheme="minorHAnsi" w:hAnsiTheme="minorHAnsi"/>
          <w:sz w:val="20"/>
        </w:rPr>
      </w:pPr>
    </w:p>
    <w:p w14:paraId="1B08D857" w14:textId="5BCED8D9" w:rsidR="00F916D0" w:rsidRDefault="00C00B6A" w:rsidP="00106096">
      <w:pPr>
        <w:jc w:val="both"/>
        <w:rPr>
          <w:rFonts w:asciiTheme="minorHAnsi" w:hAnsiTheme="minorHAnsi" w:cstheme="minorHAnsi"/>
          <w:spacing w:val="0"/>
          <w:sz w:val="20"/>
        </w:rPr>
      </w:pPr>
      <w:r w:rsidRPr="00C00B6A">
        <w:rPr>
          <w:rFonts w:asciiTheme="minorHAnsi" w:hAnsiTheme="minorHAnsi"/>
          <w:sz w:val="20"/>
        </w:rPr>
        <w:t>N.B. Het is een Inschrijver niet toegestaan een referentieproject in te dienen waarbij de opdrachtgever van het referentieproject juridische banden heeft met de Inschrijver (of de derde waarop een beroep wordt gedaan).</w:t>
      </w:r>
      <w:bookmarkEnd w:id="1"/>
    </w:p>
    <w:p w14:paraId="2AB024E3" w14:textId="020C9FFF" w:rsidR="002A1C78" w:rsidRDefault="002A1C78">
      <w:pPr>
        <w:spacing w:after="200" w:line="276" w:lineRule="auto"/>
        <w:ind w:left="0"/>
        <w:rPr>
          <w:rFonts w:asciiTheme="minorHAnsi" w:hAnsiTheme="minorHAnsi" w:cstheme="minorHAnsi"/>
          <w:spacing w:val="0"/>
          <w:sz w:val="20"/>
        </w:rPr>
      </w:pPr>
      <w:r>
        <w:rPr>
          <w:rFonts w:asciiTheme="minorHAnsi" w:hAnsiTheme="minorHAnsi" w:cstheme="minorHAnsi"/>
          <w:spacing w:val="0"/>
          <w:sz w:val="20"/>
        </w:rPr>
        <w:br w:type="page"/>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6"/>
        <w:gridCol w:w="6067"/>
      </w:tblGrid>
      <w:tr w:rsidR="00F916D0" w:rsidRPr="001E56E5" w14:paraId="206C2A4C" w14:textId="77777777" w:rsidTr="00F916D0">
        <w:tc>
          <w:tcPr>
            <w:tcW w:w="3856" w:type="dxa"/>
            <w:shd w:val="clear" w:color="auto" w:fill="D9D9D9" w:themeFill="background1" w:themeFillShade="D9"/>
          </w:tcPr>
          <w:p w14:paraId="7CEB30DE" w14:textId="77777777" w:rsidR="00F916D0" w:rsidRPr="005E1A14" w:rsidRDefault="00F916D0" w:rsidP="00F916D0">
            <w:pPr>
              <w:autoSpaceDE w:val="0"/>
              <w:autoSpaceDN w:val="0"/>
              <w:adjustRightInd w:val="0"/>
              <w:ind w:left="0"/>
              <w:rPr>
                <w:rFonts w:asciiTheme="minorHAnsi" w:hAnsiTheme="minorHAnsi" w:cstheme="minorHAnsi"/>
                <w:b/>
              </w:rPr>
            </w:pPr>
            <w:r w:rsidRPr="005E1A14">
              <w:rPr>
                <w:rFonts w:asciiTheme="minorHAnsi" w:hAnsiTheme="minorHAnsi" w:cstheme="minorHAnsi"/>
                <w:b/>
              </w:rPr>
              <w:lastRenderedPageBreak/>
              <w:t>Kenmerken van de organisatie/referentie  waar kerncompetentie(s) is/zijn uitgevoerd</w:t>
            </w:r>
          </w:p>
          <w:p w14:paraId="5F08352F" w14:textId="77777777" w:rsidR="00F916D0" w:rsidRPr="001E56E5" w:rsidRDefault="00F916D0" w:rsidP="00B258FE">
            <w:pPr>
              <w:suppressAutoHyphens/>
              <w:ind w:left="0"/>
              <w:jc w:val="both"/>
              <w:rPr>
                <w:rFonts w:asciiTheme="minorHAnsi" w:hAnsiTheme="minorHAnsi" w:cstheme="minorHAnsi"/>
                <w:spacing w:val="0"/>
                <w:sz w:val="20"/>
              </w:rPr>
            </w:pPr>
          </w:p>
        </w:tc>
        <w:tc>
          <w:tcPr>
            <w:tcW w:w="6067" w:type="dxa"/>
            <w:shd w:val="clear" w:color="auto" w:fill="BFBFBF" w:themeFill="background1" w:themeFillShade="BF"/>
          </w:tcPr>
          <w:p w14:paraId="58ED3DE4" w14:textId="6AEAD2C5" w:rsidR="00F916D0" w:rsidRPr="001E56E5" w:rsidRDefault="00F916D0" w:rsidP="00B258FE">
            <w:pPr>
              <w:tabs>
                <w:tab w:val="left" w:pos="2552"/>
              </w:tabs>
              <w:suppressAutoHyphens/>
              <w:ind w:left="0"/>
              <w:jc w:val="both"/>
              <w:rPr>
                <w:rFonts w:asciiTheme="minorHAnsi" w:hAnsiTheme="minorHAnsi" w:cstheme="minorHAnsi"/>
                <w:spacing w:val="0"/>
                <w:sz w:val="20"/>
              </w:rPr>
            </w:pPr>
            <w:r w:rsidRPr="005E1A14">
              <w:rPr>
                <w:rFonts w:asciiTheme="minorHAnsi" w:hAnsiTheme="minorHAnsi" w:cstheme="minorHAnsi"/>
                <w:b/>
              </w:rPr>
              <w:t>Invulvelden</w:t>
            </w:r>
          </w:p>
        </w:tc>
      </w:tr>
      <w:tr w:rsidR="00F916D0" w:rsidRPr="001E56E5" w14:paraId="079F88B4" w14:textId="77777777" w:rsidTr="00B258FE">
        <w:tc>
          <w:tcPr>
            <w:tcW w:w="3856" w:type="dxa"/>
          </w:tcPr>
          <w:p w14:paraId="2FB00A0F" w14:textId="3B4807D2" w:rsidR="00F916D0" w:rsidRPr="001E56E5" w:rsidRDefault="00F916D0" w:rsidP="00B258FE">
            <w:pPr>
              <w:suppressAutoHyphens/>
              <w:ind w:left="0"/>
              <w:jc w:val="both"/>
              <w:rPr>
                <w:rFonts w:asciiTheme="minorHAnsi" w:hAnsiTheme="minorHAnsi" w:cstheme="minorHAnsi"/>
                <w:spacing w:val="0"/>
                <w:sz w:val="20"/>
              </w:rPr>
            </w:pPr>
            <w:r>
              <w:rPr>
                <w:rFonts w:asciiTheme="minorHAnsi" w:hAnsiTheme="minorHAnsi" w:cstheme="minorHAnsi"/>
                <w:spacing w:val="0"/>
                <w:sz w:val="20"/>
              </w:rPr>
              <w:t>Naam Referentieopdracht:</w:t>
            </w:r>
          </w:p>
        </w:tc>
        <w:tc>
          <w:tcPr>
            <w:tcW w:w="6067" w:type="dxa"/>
          </w:tcPr>
          <w:p w14:paraId="0F7E9ED2" w14:textId="16AFA6FF" w:rsidR="00F916D0" w:rsidRPr="001E56E5" w:rsidRDefault="00F916D0" w:rsidP="00B258FE">
            <w:pPr>
              <w:tabs>
                <w:tab w:val="left" w:pos="2552"/>
              </w:tabs>
              <w:suppressAutoHyphens/>
              <w:ind w:left="0"/>
              <w:jc w:val="both"/>
              <w:rPr>
                <w:rFonts w:asciiTheme="minorHAnsi" w:hAnsiTheme="minorHAnsi" w:cstheme="minorHAnsi"/>
                <w:spacing w:val="0"/>
                <w:sz w:val="20"/>
              </w:rPr>
            </w:pPr>
          </w:p>
        </w:tc>
      </w:tr>
      <w:tr w:rsidR="00FA371B" w:rsidRPr="001E56E5" w14:paraId="44D76730" w14:textId="77777777" w:rsidTr="00B258FE">
        <w:tc>
          <w:tcPr>
            <w:tcW w:w="3856" w:type="dxa"/>
          </w:tcPr>
          <w:p w14:paraId="64E50F55" w14:textId="6DD15564" w:rsidR="00FA371B" w:rsidRPr="001E56E5" w:rsidRDefault="00FA371B" w:rsidP="00C00B6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Naam van de combinant die het werk heeft uitgevoerd (in te vullen in geval van een gezamenlijke inschrijving):</w:t>
            </w:r>
          </w:p>
        </w:tc>
        <w:tc>
          <w:tcPr>
            <w:tcW w:w="6067" w:type="dxa"/>
          </w:tcPr>
          <w:p w14:paraId="428A0B11" w14:textId="6BA64BE4" w:rsidR="00FA371B" w:rsidRPr="001E56E5" w:rsidRDefault="00FA371B" w:rsidP="00B258FE">
            <w:pPr>
              <w:tabs>
                <w:tab w:val="left" w:pos="2552"/>
              </w:tabs>
              <w:suppressAutoHyphens/>
              <w:ind w:left="0"/>
              <w:jc w:val="both"/>
              <w:rPr>
                <w:rFonts w:asciiTheme="minorHAnsi" w:hAnsiTheme="minorHAnsi" w:cstheme="minorHAnsi"/>
                <w:spacing w:val="0"/>
                <w:sz w:val="20"/>
              </w:rPr>
            </w:pPr>
          </w:p>
        </w:tc>
      </w:tr>
      <w:tr w:rsidR="00FA371B" w:rsidRPr="001E56E5" w14:paraId="408AC8AA" w14:textId="77777777" w:rsidTr="00B258FE">
        <w:tc>
          <w:tcPr>
            <w:tcW w:w="3856" w:type="dxa"/>
          </w:tcPr>
          <w:p w14:paraId="169E7861" w14:textId="14FC5399" w:rsidR="00FA371B" w:rsidRPr="001E56E5" w:rsidRDefault="00BC50A3" w:rsidP="00106096">
            <w:pPr>
              <w:suppressAutoHyphens/>
              <w:ind w:left="0"/>
              <w:jc w:val="both"/>
              <w:rPr>
                <w:rFonts w:asciiTheme="minorHAnsi" w:hAnsiTheme="minorHAnsi" w:cstheme="minorHAnsi"/>
                <w:spacing w:val="0"/>
                <w:sz w:val="20"/>
              </w:rPr>
            </w:pPr>
            <w:r w:rsidRPr="00106096">
              <w:rPr>
                <w:rFonts w:asciiTheme="minorHAnsi" w:hAnsiTheme="minorHAnsi" w:cstheme="minorHAnsi"/>
                <w:spacing w:val="0"/>
                <w:sz w:val="20"/>
              </w:rPr>
              <w:t>Korte b</w:t>
            </w:r>
            <w:r w:rsidR="00125098" w:rsidRPr="00106096">
              <w:rPr>
                <w:rFonts w:asciiTheme="minorHAnsi" w:hAnsiTheme="minorHAnsi" w:cstheme="minorHAnsi"/>
                <w:spacing w:val="0"/>
                <w:sz w:val="20"/>
              </w:rPr>
              <w:t>e</w:t>
            </w:r>
            <w:r w:rsidR="00FA371B" w:rsidRPr="00106096">
              <w:rPr>
                <w:rFonts w:asciiTheme="minorHAnsi" w:hAnsiTheme="minorHAnsi" w:cstheme="minorHAnsi"/>
                <w:spacing w:val="0"/>
                <w:sz w:val="20"/>
              </w:rPr>
              <w:t>schrijving van de werkzaamheden</w:t>
            </w:r>
            <w:r w:rsidR="00C00B6A" w:rsidRPr="00106096">
              <w:rPr>
                <w:rFonts w:asciiTheme="minorHAnsi" w:hAnsiTheme="minorHAnsi" w:cstheme="minorHAnsi"/>
                <w:spacing w:val="0"/>
                <w:sz w:val="20"/>
              </w:rPr>
              <w:t xml:space="preserve"> en uitgevoerde activiteiten</w:t>
            </w:r>
            <w:r w:rsidRPr="00106096">
              <w:rPr>
                <w:rFonts w:asciiTheme="minorHAnsi" w:hAnsiTheme="minorHAnsi" w:cstheme="minorHAnsi"/>
                <w:spacing w:val="0"/>
                <w:sz w:val="20"/>
              </w:rPr>
              <w:t xml:space="preserve"> van de referentieopdracht waaruit duidelijk </w:t>
            </w:r>
            <w:r w:rsidR="005874DD" w:rsidRPr="00106096">
              <w:rPr>
                <w:rFonts w:asciiTheme="minorHAnsi" w:hAnsiTheme="minorHAnsi" w:cstheme="minorHAnsi"/>
                <w:spacing w:val="0"/>
                <w:sz w:val="20"/>
              </w:rPr>
              <w:t xml:space="preserve">blijkt dat </w:t>
            </w:r>
            <w:r w:rsidR="00106096" w:rsidRPr="00106096">
              <w:rPr>
                <w:rFonts w:asciiTheme="minorHAnsi" w:hAnsiTheme="minorHAnsi" w:cstheme="minorHAnsi"/>
                <w:spacing w:val="0"/>
                <w:sz w:val="20"/>
              </w:rPr>
              <w:t>aan de ervaringseis wordt voldaan</w:t>
            </w:r>
            <w:r w:rsidR="007473C8">
              <w:rPr>
                <w:rFonts w:asciiTheme="minorHAnsi" w:hAnsiTheme="minorHAnsi" w:cstheme="minorHAnsi"/>
                <w:spacing w:val="0"/>
                <w:sz w:val="20"/>
              </w:rPr>
              <w:t>:</w:t>
            </w:r>
          </w:p>
        </w:tc>
        <w:tc>
          <w:tcPr>
            <w:tcW w:w="6067" w:type="dxa"/>
          </w:tcPr>
          <w:p w14:paraId="4B634111" w14:textId="77777777" w:rsidR="00FA371B" w:rsidRDefault="00FA371B" w:rsidP="00B258FE">
            <w:pPr>
              <w:tabs>
                <w:tab w:val="left" w:pos="2552"/>
              </w:tabs>
              <w:suppressAutoHyphens/>
              <w:ind w:left="0"/>
              <w:jc w:val="both"/>
              <w:rPr>
                <w:rFonts w:asciiTheme="minorHAnsi" w:hAnsiTheme="minorHAnsi" w:cstheme="minorHAnsi"/>
                <w:spacing w:val="0"/>
                <w:sz w:val="20"/>
              </w:rPr>
            </w:pPr>
          </w:p>
          <w:p w14:paraId="31275171" w14:textId="77777777" w:rsidR="00C00B6A" w:rsidRDefault="00C00B6A" w:rsidP="00B258FE">
            <w:pPr>
              <w:tabs>
                <w:tab w:val="left" w:pos="2552"/>
              </w:tabs>
              <w:suppressAutoHyphens/>
              <w:ind w:left="0"/>
              <w:jc w:val="both"/>
              <w:rPr>
                <w:rFonts w:asciiTheme="minorHAnsi" w:hAnsiTheme="minorHAnsi" w:cstheme="minorHAnsi"/>
                <w:spacing w:val="0"/>
                <w:sz w:val="20"/>
              </w:rPr>
            </w:pPr>
          </w:p>
          <w:p w14:paraId="6F1CD4D5" w14:textId="77777777" w:rsidR="00C00B6A" w:rsidRDefault="00C00B6A" w:rsidP="00B258FE">
            <w:pPr>
              <w:tabs>
                <w:tab w:val="left" w:pos="2552"/>
              </w:tabs>
              <w:suppressAutoHyphens/>
              <w:ind w:left="0"/>
              <w:jc w:val="both"/>
              <w:rPr>
                <w:rFonts w:asciiTheme="minorHAnsi" w:hAnsiTheme="minorHAnsi" w:cstheme="minorHAnsi"/>
                <w:spacing w:val="0"/>
                <w:sz w:val="20"/>
              </w:rPr>
            </w:pPr>
          </w:p>
          <w:p w14:paraId="564966A3" w14:textId="5F16B7AA" w:rsidR="00C00B6A" w:rsidRDefault="00C00B6A" w:rsidP="00B258FE">
            <w:pPr>
              <w:tabs>
                <w:tab w:val="left" w:pos="2552"/>
              </w:tabs>
              <w:suppressAutoHyphens/>
              <w:ind w:left="0"/>
              <w:jc w:val="both"/>
              <w:rPr>
                <w:rFonts w:asciiTheme="minorHAnsi" w:hAnsiTheme="minorHAnsi" w:cstheme="minorHAnsi"/>
                <w:spacing w:val="0"/>
                <w:sz w:val="20"/>
              </w:rPr>
            </w:pPr>
          </w:p>
          <w:p w14:paraId="0590D831" w14:textId="20C284B4" w:rsidR="00C00B6A" w:rsidRDefault="00C00B6A" w:rsidP="00B258FE">
            <w:pPr>
              <w:tabs>
                <w:tab w:val="left" w:pos="2552"/>
              </w:tabs>
              <w:suppressAutoHyphens/>
              <w:ind w:left="0"/>
              <w:jc w:val="both"/>
              <w:rPr>
                <w:rFonts w:asciiTheme="minorHAnsi" w:hAnsiTheme="minorHAnsi" w:cstheme="minorHAnsi"/>
                <w:spacing w:val="0"/>
                <w:sz w:val="20"/>
              </w:rPr>
            </w:pPr>
          </w:p>
          <w:p w14:paraId="6169AA02" w14:textId="2DABE68B" w:rsidR="00C00B6A" w:rsidRDefault="00C00B6A" w:rsidP="00B258FE">
            <w:pPr>
              <w:tabs>
                <w:tab w:val="left" w:pos="2552"/>
              </w:tabs>
              <w:suppressAutoHyphens/>
              <w:ind w:left="0"/>
              <w:jc w:val="both"/>
              <w:rPr>
                <w:rFonts w:asciiTheme="minorHAnsi" w:hAnsiTheme="minorHAnsi" w:cstheme="minorHAnsi"/>
                <w:spacing w:val="0"/>
                <w:sz w:val="20"/>
              </w:rPr>
            </w:pPr>
          </w:p>
          <w:p w14:paraId="36B837D7" w14:textId="544308AC" w:rsidR="00C00B6A" w:rsidRDefault="00C00B6A" w:rsidP="00B258FE">
            <w:pPr>
              <w:tabs>
                <w:tab w:val="left" w:pos="2552"/>
              </w:tabs>
              <w:suppressAutoHyphens/>
              <w:ind w:left="0"/>
              <w:jc w:val="both"/>
              <w:rPr>
                <w:rFonts w:asciiTheme="minorHAnsi" w:hAnsiTheme="minorHAnsi" w:cstheme="minorHAnsi"/>
                <w:spacing w:val="0"/>
                <w:sz w:val="20"/>
              </w:rPr>
            </w:pPr>
          </w:p>
          <w:p w14:paraId="2AB098F6" w14:textId="53E8CD1D" w:rsidR="00C00B6A" w:rsidRDefault="00C00B6A" w:rsidP="00B258FE">
            <w:pPr>
              <w:tabs>
                <w:tab w:val="left" w:pos="2552"/>
              </w:tabs>
              <w:suppressAutoHyphens/>
              <w:ind w:left="0"/>
              <w:jc w:val="both"/>
              <w:rPr>
                <w:rFonts w:asciiTheme="minorHAnsi" w:hAnsiTheme="minorHAnsi" w:cstheme="minorHAnsi"/>
                <w:spacing w:val="0"/>
                <w:sz w:val="20"/>
              </w:rPr>
            </w:pPr>
          </w:p>
          <w:p w14:paraId="473E6A8F" w14:textId="401DE790" w:rsidR="00C00B6A" w:rsidRPr="001E56E5" w:rsidRDefault="00C00B6A" w:rsidP="00B258FE">
            <w:pPr>
              <w:tabs>
                <w:tab w:val="left" w:pos="2552"/>
              </w:tabs>
              <w:suppressAutoHyphens/>
              <w:ind w:left="0"/>
              <w:jc w:val="both"/>
              <w:rPr>
                <w:rFonts w:asciiTheme="minorHAnsi" w:hAnsiTheme="minorHAnsi" w:cstheme="minorHAnsi"/>
                <w:spacing w:val="0"/>
                <w:sz w:val="20"/>
              </w:rPr>
            </w:pPr>
          </w:p>
        </w:tc>
      </w:tr>
      <w:tr w:rsidR="00FA371B" w:rsidRPr="001E56E5" w14:paraId="3739C33E" w14:textId="77777777" w:rsidTr="00B258FE">
        <w:trPr>
          <w:trHeight w:val="1833"/>
        </w:trPr>
        <w:tc>
          <w:tcPr>
            <w:tcW w:w="3856" w:type="dxa"/>
          </w:tcPr>
          <w:p w14:paraId="2740FDFF" w14:textId="1BED82F0" w:rsidR="00FA371B" w:rsidRPr="001E56E5" w:rsidRDefault="00FA371B" w:rsidP="00B258FE">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Voldoet volgens Inschrijver aan de </w:t>
            </w:r>
            <w:r w:rsidRPr="002E69DA">
              <w:rPr>
                <w:rFonts w:asciiTheme="minorHAnsi" w:hAnsiTheme="minorHAnsi" w:cstheme="minorHAnsi"/>
                <w:spacing w:val="0"/>
                <w:sz w:val="20"/>
              </w:rPr>
              <w:t>geschiktheidseis inzake technische en organisatorische bekwaamheid gesteld onder</w:t>
            </w:r>
            <w:r w:rsidR="00106096">
              <w:rPr>
                <w:rFonts w:asciiTheme="minorHAnsi" w:hAnsiTheme="minorHAnsi" w:cstheme="minorHAnsi"/>
                <w:spacing w:val="0"/>
                <w:sz w:val="20"/>
              </w:rPr>
              <w:t xml:space="preserve"> paragraaf </w:t>
            </w:r>
            <w:r w:rsidRPr="002E69DA">
              <w:rPr>
                <w:rFonts w:asciiTheme="minorHAnsi" w:hAnsiTheme="minorHAnsi" w:cstheme="minorHAnsi"/>
                <w:spacing w:val="0"/>
                <w:sz w:val="20"/>
              </w:rPr>
              <w:t xml:space="preserve">4.5.2 lid </w:t>
            </w:r>
            <w:r w:rsidR="00106096">
              <w:rPr>
                <w:rFonts w:asciiTheme="minorHAnsi" w:hAnsiTheme="minorHAnsi" w:cstheme="minorHAnsi"/>
                <w:spacing w:val="0"/>
                <w:sz w:val="20"/>
              </w:rPr>
              <w:t>2 van de Inschrijvingsleidraad</w:t>
            </w:r>
            <w:r w:rsidRPr="002E69DA">
              <w:rPr>
                <w:rFonts w:asciiTheme="minorHAnsi" w:hAnsiTheme="minorHAnsi" w:cstheme="minorHAnsi"/>
                <w:spacing w:val="0"/>
                <w:sz w:val="20"/>
              </w:rPr>
              <w:t>:</w:t>
            </w:r>
          </w:p>
          <w:p w14:paraId="3D57316B" w14:textId="77777777" w:rsidR="00FA371B" w:rsidRPr="001E56E5" w:rsidRDefault="00FA371B" w:rsidP="00B258FE">
            <w:pPr>
              <w:suppressAutoHyphens/>
              <w:ind w:left="0"/>
              <w:jc w:val="both"/>
              <w:rPr>
                <w:rFonts w:asciiTheme="minorHAnsi" w:hAnsiTheme="minorHAnsi" w:cstheme="minorHAnsi"/>
                <w:spacing w:val="0"/>
                <w:sz w:val="20"/>
              </w:rPr>
            </w:pPr>
          </w:p>
          <w:p w14:paraId="550F9AA8" w14:textId="77777777" w:rsidR="00FA371B" w:rsidRPr="001E56E5" w:rsidRDefault="00FA371B" w:rsidP="00B258FE">
            <w:pPr>
              <w:suppressAutoHyphens/>
              <w:ind w:left="0"/>
              <w:jc w:val="both"/>
              <w:rPr>
                <w:rFonts w:asciiTheme="minorHAnsi" w:hAnsiTheme="minorHAnsi" w:cstheme="minorHAnsi"/>
                <w:spacing w:val="0"/>
                <w:sz w:val="20"/>
              </w:rPr>
            </w:pPr>
          </w:p>
          <w:p w14:paraId="52ACEF21" w14:textId="77777777" w:rsidR="00FA371B" w:rsidRPr="001E56E5" w:rsidRDefault="00FA371B" w:rsidP="00B258FE">
            <w:pPr>
              <w:suppressAutoHyphens/>
              <w:ind w:left="0"/>
              <w:jc w:val="both"/>
              <w:rPr>
                <w:rFonts w:asciiTheme="minorHAnsi" w:hAnsiTheme="minorHAnsi" w:cstheme="minorHAnsi"/>
                <w:spacing w:val="0"/>
                <w:sz w:val="20"/>
              </w:rPr>
            </w:pPr>
          </w:p>
        </w:tc>
        <w:tc>
          <w:tcPr>
            <w:tcW w:w="6067" w:type="dxa"/>
          </w:tcPr>
          <w:p w14:paraId="1C612932" w14:textId="77777777" w:rsidR="006004DA" w:rsidRPr="006004DA" w:rsidRDefault="006004DA" w:rsidP="006004DA">
            <w:pPr>
              <w:tabs>
                <w:tab w:val="left" w:pos="2410"/>
              </w:tabs>
              <w:suppressAutoHyphens/>
              <w:ind w:left="0"/>
              <w:jc w:val="both"/>
              <w:rPr>
                <w:rFonts w:asciiTheme="minorHAnsi" w:hAnsiTheme="minorHAnsi" w:cstheme="minorHAnsi"/>
                <w:sz w:val="20"/>
              </w:rPr>
            </w:pPr>
            <w:r w:rsidRPr="006004DA">
              <w:rPr>
                <w:rFonts w:asciiTheme="minorHAnsi" w:hAnsiTheme="minorHAnsi" w:cstheme="minorHAnsi"/>
                <w:sz w:val="20"/>
              </w:rPr>
              <w:t>De Inschrijver moet voldoen aan de ervaringseis. Die ervaringseis is dat hij in de periode van drie (3) jaar voorafgaand aan de datum van Inschrijving werkzaamheden heeft uitgevoerd waaruit blijkt dat de Inschrijver beschikt over aantoonbare relevante ervaring met betrekking tot de gevraagde dienstverlening.</w:t>
            </w:r>
          </w:p>
          <w:p w14:paraId="56762AB8" w14:textId="77777777" w:rsidR="006004DA" w:rsidRDefault="006004DA" w:rsidP="006004DA">
            <w:pPr>
              <w:pStyle w:val="Lijstalinea"/>
              <w:tabs>
                <w:tab w:val="left" w:pos="2410"/>
              </w:tabs>
              <w:suppressAutoHyphens/>
              <w:ind w:left="2345"/>
              <w:jc w:val="both"/>
              <w:rPr>
                <w:rFonts w:asciiTheme="minorHAnsi" w:hAnsiTheme="minorHAnsi" w:cstheme="minorHAnsi"/>
                <w:sz w:val="20"/>
              </w:rPr>
            </w:pPr>
          </w:p>
          <w:p w14:paraId="0E51C098" w14:textId="77777777" w:rsidR="006004DA" w:rsidRPr="006004DA" w:rsidRDefault="006004DA" w:rsidP="006004DA">
            <w:pPr>
              <w:tabs>
                <w:tab w:val="left" w:pos="2410"/>
              </w:tabs>
              <w:suppressAutoHyphens/>
              <w:ind w:left="0"/>
              <w:jc w:val="both"/>
              <w:rPr>
                <w:rFonts w:asciiTheme="minorHAnsi" w:hAnsiTheme="minorHAnsi" w:cs="Arial"/>
                <w:sz w:val="20"/>
              </w:rPr>
            </w:pPr>
            <w:r w:rsidRPr="006004DA">
              <w:rPr>
                <w:rFonts w:asciiTheme="minorHAnsi" w:hAnsiTheme="minorHAnsi" w:cs="Arial"/>
                <w:sz w:val="20"/>
              </w:rPr>
              <w:t>Inschrijver dient blijk te geven van een minimale ervaring waarbij Inschrijver voor de ondernemers van een of meerdere bedrijventerrein(en) vergelijkbare activiteiten heeft uitgevoerd, zoals omschreven in de Opdrachtbeschrijving en het Programma van Eisen. Inschrijver dient te beschikken over aantoonbare ervaring met het uitvoeren van energiemodules en het werven van deelnemers daarvoor.</w:t>
            </w:r>
          </w:p>
          <w:p w14:paraId="7E56A14E" w14:textId="4822B4B5" w:rsidR="006004DA" w:rsidRDefault="006004DA" w:rsidP="00106096">
            <w:pPr>
              <w:ind w:left="0"/>
              <w:jc w:val="both"/>
              <w:rPr>
                <w:rFonts w:asciiTheme="minorHAnsi" w:hAnsiTheme="minorHAnsi" w:cs="Arial"/>
                <w:sz w:val="20"/>
              </w:rPr>
            </w:pPr>
          </w:p>
          <w:p w14:paraId="54A41EAD" w14:textId="336BBF4E" w:rsidR="00FA371B" w:rsidRPr="00C22F46" w:rsidRDefault="00FA371B" w:rsidP="00106096">
            <w:pPr>
              <w:spacing w:line="240" w:lineRule="auto"/>
              <w:ind w:left="0"/>
              <w:rPr>
                <w:rFonts w:asciiTheme="minorHAnsi" w:hAnsiTheme="minorHAnsi" w:cstheme="minorHAnsi"/>
                <w:spacing w:val="0"/>
                <w:sz w:val="20"/>
                <w:highlight w:val="yellow"/>
              </w:rPr>
            </w:pPr>
            <w:r w:rsidRPr="00106096">
              <w:rPr>
                <w:rFonts w:asciiTheme="minorHAnsi" w:hAnsiTheme="minorHAnsi" w:cs="Arial"/>
                <w:b/>
                <w:sz w:val="20"/>
              </w:rPr>
              <w:br w:type="page"/>
            </w:r>
            <w:r w:rsidRPr="00106096">
              <w:rPr>
                <w:rFonts w:asciiTheme="minorHAnsi" w:hAnsiTheme="minorHAnsi" w:cs="Arial"/>
                <w:sz w:val="20"/>
              </w:rPr>
              <w:t>(LET OP! TEVREDENHEIDSVERKLARING OPDRACHTGEVER TOEVOEGEN)</w:t>
            </w:r>
          </w:p>
        </w:tc>
      </w:tr>
      <w:tr w:rsidR="00FA371B" w:rsidRPr="001E56E5" w14:paraId="24025474" w14:textId="77777777" w:rsidTr="00B258FE">
        <w:tc>
          <w:tcPr>
            <w:tcW w:w="3856" w:type="dxa"/>
          </w:tcPr>
          <w:p w14:paraId="3E03E6AF" w14:textId="7B72A5A2" w:rsidR="00FA371B" w:rsidRPr="001E56E5" w:rsidRDefault="00FA371B" w:rsidP="00B258FE">
            <w:pPr>
              <w:suppressAutoHyphens/>
              <w:ind w:left="0"/>
              <w:jc w:val="both"/>
              <w:rPr>
                <w:rFonts w:asciiTheme="minorHAnsi" w:hAnsiTheme="minorHAnsi" w:cstheme="minorHAnsi"/>
                <w:spacing w:val="0"/>
                <w:sz w:val="20"/>
              </w:rPr>
            </w:pPr>
            <w:r w:rsidRPr="00125098">
              <w:rPr>
                <w:rFonts w:asciiTheme="minorHAnsi" w:hAnsiTheme="minorHAnsi" w:cstheme="minorHAnsi"/>
                <w:spacing w:val="0"/>
                <w:sz w:val="20"/>
              </w:rPr>
              <w:t xml:space="preserve">Naam </w:t>
            </w:r>
            <w:r w:rsidR="00125098" w:rsidRPr="00125098">
              <w:rPr>
                <w:rFonts w:asciiTheme="minorHAnsi" w:hAnsiTheme="minorHAnsi" w:cstheme="minorHAnsi"/>
                <w:spacing w:val="0"/>
                <w:sz w:val="20"/>
              </w:rPr>
              <w:t xml:space="preserve">van </w:t>
            </w:r>
            <w:r w:rsidRPr="00125098">
              <w:rPr>
                <w:rFonts w:asciiTheme="minorHAnsi" w:hAnsiTheme="minorHAnsi" w:cstheme="minorHAnsi"/>
                <w:spacing w:val="0"/>
                <w:sz w:val="20"/>
              </w:rPr>
              <w:t>de Opdrachtgever</w:t>
            </w:r>
            <w:r w:rsidRPr="00125098">
              <w:rPr>
                <w:rFonts w:asciiTheme="minorHAnsi" w:hAnsiTheme="minorHAnsi" w:cstheme="minorHAnsi"/>
                <w:spacing w:val="0"/>
                <w:sz w:val="20"/>
                <w:vertAlign w:val="superscript"/>
              </w:rPr>
              <w:footnoteReference w:id="1"/>
            </w:r>
            <w:r w:rsidRPr="00125098">
              <w:rPr>
                <w:rFonts w:asciiTheme="minorHAnsi" w:hAnsiTheme="minorHAnsi" w:cstheme="minorHAnsi"/>
                <w:spacing w:val="0"/>
                <w:sz w:val="20"/>
              </w:rPr>
              <w:t xml:space="preserve"> van </w:t>
            </w:r>
            <w:r w:rsidR="00125098">
              <w:rPr>
                <w:rFonts w:asciiTheme="minorHAnsi" w:hAnsiTheme="minorHAnsi" w:cstheme="minorHAnsi"/>
                <w:spacing w:val="0"/>
                <w:sz w:val="20"/>
              </w:rPr>
              <w:t>de</w:t>
            </w:r>
            <w:r w:rsidRPr="00125098">
              <w:rPr>
                <w:rFonts w:asciiTheme="minorHAnsi" w:hAnsiTheme="minorHAnsi" w:cstheme="minorHAnsi"/>
                <w:spacing w:val="0"/>
                <w:sz w:val="20"/>
              </w:rPr>
              <w:t xml:space="preserve"> betreffende referentie</w:t>
            </w:r>
            <w:r w:rsidR="00125098">
              <w:rPr>
                <w:rFonts w:asciiTheme="minorHAnsi" w:hAnsiTheme="minorHAnsi" w:cstheme="minorHAnsi"/>
                <w:spacing w:val="0"/>
                <w:sz w:val="20"/>
              </w:rPr>
              <w:t>opdracht</w:t>
            </w:r>
            <w:r w:rsidRPr="00125098">
              <w:rPr>
                <w:rFonts w:asciiTheme="minorHAnsi" w:hAnsiTheme="minorHAnsi" w:cstheme="minorHAnsi"/>
                <w:spacing w:val="0"/>
                <w:sz w:val="20"/>
              </w:rPr>
              <w:t>:</w:t>
            </w:r>
          </w:p>
          <w:p w14:paraId="36B59427" w14:textId="77777777" w:rsidR="00FA371B" w:rsidRPr="001E56E5" w:rsidRDefault="00FA371B" w:rsidP="00B258FE">
            <w:pPr>
              <w:suppressAutoHyphens/>
              <w:ind w:left="0"/>
              <w:jc w:val="both"/>
              <w:rPr>
                <w:rFonts w:asciiTheme="minorHAnsi" w:hAnsiTheme="minorHAnsi" w:cstheme="minorHAnsi"/>
                <w:spacing w:val="0"/>
                <w:sz w:val="20"/>
              </w:rPr>
            </w:pPr>
          </w:p>
        </w:tc>
        <w:tc>
          <w:tcPr>
            <w:tcW w:w="6067" w:type="dxa"/>
          </w:tcPr>
          <w:p w14:paraId="6F016811" w14:textId="77777777" w:rsidR="00FA371B" w:rsidRPr="001E56E5" w:rsidRDefault="00FA371B" w:rsidP="00B258FE">
            <w:pPr>
              <w:suppressAutoHyphens/>
              <w:ind w:left="0"/>
              <w:jc w:val="both"/>
              <w:rPr>
                <w:rFonts w:asciiTheme="minorHAnsi" w:hAnsiTheme="minorHAnsi" w:cstheme="minorHAnsi"/>
                <w:spacing w:val="0"/>
                <w:sz w:val="20"/>
              </w:rPr>
            </w:pPr>
          </w:p>
        </w:tc>
      </w:tr>
      <w:tr w:rsidR="00FA371B" w:rsidRPr="001E56E5" w14:paraId="2FB7329A" w14:textId="77777777" w:rsidTr="00B258FE">
        <w:tc>
          <w:tcPr>
            <w:tcW w:w="3856" w:type="dxa"/>
          </w:tcPr>
          <w:p w14:paraId="40201AAD" w14:textId="77777777" w:rsidR="00FA371B" w:rsidRDefault="00FA371B" w:rsidP="00FA371B">
            <w:pPr>
              <w:suppressAutoHyphens/>
              <w:ind w:left="0"/>
              <w:jc w:val="both"/>
              <w:rPr>
                <w:rFonts w:asciiTheme="minorHAnsi" w:hAnsiTheme="minorHAnsi" w:cstheme="minorHAnsi"/>
                <w:spacing w:val="0"/>
                <w:sz w:val="20"/>
              </w:rPr>
            </w:pPr>
            <w:r>
              <w:rPr>
                <w:rFonts w:asciiTheme="minorHAnsi" w:hAnsiTheme="minorHAnsi" w:cstheme="minorHAnsi"/>
                <w:spacing w:val="0"/>
                <w:sz w:val="20"/>
              </w:rPr>
              <w:t>Type organisatie van de Opdrachtgever:</w:t>
            </w:r>
          </w:p>
          <w:p w14:paraId="0967ED56" w14:textId="02277E2C" w:rsidR="00F916D0" w:rsidRPr="001E56E5" w:rsidRDefault="00F916D0" w:rsidP="00FA371B">
            <w:pPr>
              <w:suppressAutoHyphens/>
              <w:ind w:left="0"/>
              <w:jc w:val="both"/>
              <w:rPr>
                <w:rFonts w:asciiTheme="minorHAnsi" w:hAnsiTheme="minorHAnsi" w:cstheme="minorHAnsi"/>
                <w:spacing w:val="0"/>
                <w:sz w:val="20"/>
              </w:rPr>
            </w:pPr>
          </w:p>
        </w:tc>
        <w:tc>
          <w:tcPr>
            <w:tcW w:w="6067" w:type="dxa"/>
          </w:tcPr>
          <w:p w14:paraId="7308B290" w14:textId="77777777" w:rsidR="00FA371B" w:rsidRPr="001E56E5" w:rsidRDefault="00FA371B" w:rsidP="00B258FE">
            <w:pPr>
              <w:suppressAutoHyphens/>
              <w:ind w:left="0"/>
              <w:jc w:val="both"/>
              <w:rPr>
                <w:rFonts w:asciiTheme="minorHAnsi" w:hAnsiTheme="minorHAnsi" w:cstheme="minorHAnsi"/>
                <w:spacing w:val="0"/>
                <w:sz w:val="20"/>
              </w:rPr>
            </w:pPr>
          </w:p>
        </w:tc>
      </w:tr>
      <w:tr w:rsidR="00125098" w:rsidRPr="001E56E5" w14:paraId="66702600" w14:textId="77777777" w:rsidTr="00B258FE">
        <w:tc>
          <w:tcPr>
            <w:tcW w:w="3856" w:type="dxa"/>
          </w:tcPr>
          <w:p w14:paraId="2CBBBA0A" w14:textId="77777777" w:rsidR="00125098" w:rsidRDefault="00125098" w:rsidP="00125098">
            <w:pPr>
              <w:suppressAutoHyphens/>
              <w:ind w:left="0"/>
              <w:jc w:val="both"/>
              <w:rPr>
                <w:rFonts w:asciiTheme="minorHAnsi" w:hAnsiTheme="minorHAnsi" w:cstheme="minorHAnsi"/>
                <w:spacing w:val="0"/>
                <w:sz w:val="20"/>
              </w:rPr>
            </w:pPr>
            <w:r>
              <w:rPr>
                <w:rFonts w:asciiTheme="minorHAnsi" w:hAnsiTheme="minorHAnsi" w:cstheme="minorHAnsi"/>
                <w:spacing w:val="0"/>
                <w:sz w:val="20"/>
              </w:rPr>
              <w:t xml:space="preserve">Adres en vestigingsplaats van </w:t>
            </w:r>
            <w:r w:rsidRPr="001E56E5">
              <w:rPr>
                <w:rFonts w:asciiTheme="minorHAnsi" w:hAnsiTheme="minorHAnsi" w:cstheme="minorHAnsi"/>
                <w:spacing w:val="0"/>
                <w:sz w:val="20"/>
              </w:rPr>
              <w:t xml:space="preserve">de </w:t>
            </w:r>
            <w:r>
              <w:rPr>
                <w:rFonts w:asciiTheme="minorHAnsi" w:hAnsiTheme="minorHAnsi" w:cstheme="minorHAnsi"/>
                <w:spacing w:val="0"/>
                <w:sz w:val="20"/>
              </w:rPr>
              <w:t>Opdrachtgever:</w:t>
            </w:r>
          </w:p>
          <w:p w14:paraId="302C1CEC" w14:textId="78493D25" w:rsidR="00125098" w:rsidRPr="001E56E5" w:rsidRDefault="00125098" w:rsidP="00125098">
            <w:pPr>
              <w:suppressAutoHyphens/>
              <w:ind w:left="0"/>
              <w:jc w:val="both"/>
              <w:rPr>
                <w:rFonts w:asciiTheme="minorHAnsi" w:hAnsiTheme="minorHAnsi" w:cstheme="minorHAnsi"/>
                <w:spacing w:val="0"/>
                <w:sz w:val="20"/>
              </w:rPr>
            </w:pPr>
          </w:p>
        </w:tc>
        <w:tc>
          <w:tcPr>
            <w:tcW w:w="6067" w:type="dxa"/>
          </w:tcPr>
          <w:p w14:paraId="275E4455" w14:textId="77777777" w:rsidR="00125098" w:rsidRPr="001E56E5" w:rsidRDefault="00125098" w:rsidP="00B258FE">
            <w:pPr>
              <w:suppressAutoHyphens/>
              <w:ind w:left="0"/>
              <w:jc w:val="both"/>
              <w:rPr>
                <w:rFonts w:asciiTheme="minorHAnsi" w:hAnsiTheme="minorHAnsi" w:cstheme="minorHAnsi"/>
                <w:spacing w:val="0"/>
                <w:sz w:val="20"/>
              </w:rPr>
            </w:pPr>
          </w:p>
        </w:tc>
      </w:tr>
      <w:tr w:rsidR="00FA371B" w:rsidRPr="001E56E5" w14:paraId="7BEAD389" w14:textId="77777777" w:rsidTr="00B258FE">
        <w:tc>
          <w:tcPr>
            <w:tcW w:w="3856" w:type="dxa"/>
          </w:tcPr>
          <w:p w14:paraId="0D7EDB6D" w14:textId="77777777" w:rsidR="00FA371B" w:rsidRDefault="00FA371B" w:rsidP="00125098">
            <w:pPr>
              <w:suppressAutoHyphens/>
              <w:ind w:left="0"/>
              <w:jc w:val="both"/>
              <w:rPr>
                <w:rFonts w:asciiTheme="minorHAnsi" w:hAnsiTheme="minorHAnsi" w:cstheme="minorHAnsi"/>
                <w:spacing w:val="0"/>
                <w:sz w:val="20"/>
              </w:rPr>
            </w:pPr>
            <w:r>
              <w:rPr>
                <w:rFonts w:asciiTheme="minorHAnsi" w:hAnsiTheme="minorHAnsi" w:cstheme="minorHAnsi"/>
                <w:spacing w:val="0"/>
                <w:sz w:val="20"/>
              </w:rPr>
              <w:t xml:space="preserve">Naam </w:t>
            </w:r>
            <w:r w:rsidRPr="001E56E5">
              <w:rPr>
                <w:rFonts w:asciiTheme="minorHAnsi" w:hAnsiTheme="minorHAnsi" w:cstheme="minorHAnsi"/>
                <w:spacing w:val="0"/>
                <w:sz w:val="20"/>
              </w:rPr>
              <w:t>contractpersoon</w:t>
            </w:r>
            <w:r>
              <w:rPr>
                <w:rFonts w:asciiTheme="minorHAnsi" w:hAnsiTheme="minorHAnsi" w:cstheme="minorHAnsi"/>
                <w:spacing w:val="0"/>
                <w:sz w:val="20"/>
              </w:rPr>
              <w:t>:</w:t>
            </w:r>
          </w:p>
          <w:p w14:paraId="6A616D53" w14:textId="38DCE661" w:rsidR="00125098" w:rsidRPr="001E56E5" w:rsidRDefault="00125098" w:rsidP="00125098">
            <w:pPr>
              <w:suppressAutoHyphens/>
              <w:ind w:left="0"/>
              <w:jc w:val="both"/>
              <w:rPr>
                <w:rFonts w:asciiTheme="minorHAnsi" w:hAnsiTheme="minorHAnsi" w:cstheme="minorHAnsi"/>
                <w:spacing w:val="0"/>
                <w:sz w:val="20"/>
              </w:rPr>
            </w:pPr>
          </w:p>
        </w:tc>
        <w:tc>
          <w:tcPr>
            <w:tcW w:w="6067" w:type="dxa"/>
          </w:tcPr>
          <w:p w14:paraId="36ABE7DD" w14:textId="77777777" w:rsidR="00FA371B" w:rsidRPr="001E56E5" w:rsidRDefault="00FA371B" w:rsidP="00B258FE">
            <w:pPr>
              <w:suppressAutoHyphens/>
              <w:ind w:left="0"/>
              <w:jc w:val="both"/>
              <w:rPr>
                <w:rFonts w:asciiTheme="minorHAnsi" w:hAnsiTheme="minorHAnsi" w:cstheme="minorHAnsi"/>
                <w:spacing w:val="0"/>
                <w:sz w:val="20"/>
              </w:rPr>
            </w:pPr>
          </w:p>
        </w:tc>
      </w:tr>
      <w:tr w:rsidR="00FA371B" w:rsidRPr="001E56E5" w14:paraId="516F1042" w14:textId="77777777" w:rsidTr="00B258FE">
        <w:tc>
          <w:tcPr>
            <w:tcW w:w="3856" w:type="dxa"/>
          </w:tcPr>
          <w:p w14:paraId="6AEA0F2C" w14:textId="77777777" w:rsidR="00FA371B" w:rsidRDefault="00FA371B" w:rsidP="00125098">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Telefoonnummer contractpersoon</w:t>
            </w:r>
            <w:r>
              <w:rPr>
                <w:rFonts w:asciiTheme="minorHAnsi" w:hAnsiTheme="minorHAnsi" w:cstheme="minorHAnsi"/>
                <w:spacing w:val="0"/>
                <w:sz w:val="20"/>
              </w:rPr>
              <w:t>:</w:t>
            </w:r>
          </w:p>
          <w:p w14:paraId="1B99D3ED" w14:textId="56B4A350" w:rsidR="00125098" w:rsidRPr="001E56E5" w:rsidRDefault="00125098" w:rsidP="00125098">
            <w:pPr>
              <w:suppressAutoHyphens/>
              <w:ind w:left="0"/>
              <w:jc w:val="both"/>
              <w:rPr>
                <w:rFonts w:asciiTheme="minorHAnsi" w:hAnsiTheme="minorHAnsi" w:cstheme="minorHAnsi"/>
                <w:spacing w:val="0"/>
                <w:sz w:val="20"/>
              </w:rPr>
            </w:pPr>
          </w:p>
        </w:tc>
        <w:tc>
          <w:tcPr>
            <w:tcW w:w="6067" w:type="dxa"/>
          </w:tcPr>
          <w:p w14:paraId="7763F9B2" w14:textId="77777777" w:rsidR="00FA371B" w:rsidRPr="001E56E5" w:rsidRDefault="00FA371B" w:rsidP="00B258FE">
            <w:pPr>
              <w:suppressAutoHyphens/>
              <w:ind w:left="0"/>
              <w:jc w:val="both"/>
              <w:rPr>
                <w:rFonts w:asciiTheme="minorHAnsi" w:hAnsiTheme="minorHAnsi" w:cstheme="minorHAnsi"/>
                <w:spacing w:val="0"/>
                <w:sz w:val="20"/>
              </w:rPr>
            </w:pPr>
          </w:p>
        </w:tc>
      </w:tr>
      <w:tr w:rsidR="00F916D0" w:rsidRPr="001E56E5" w14:paraId="429FD859" w14:textId="77777777" w:rsidTr="00B258FE">
        <w:tc>
          <w:tcPr>
            <w:tcW w:w="3856" w:type="dxa"/>
          </w:tcPr>
          <w:p w14:paraId="48E30A76" w14:textId="77777777" w:rsidR="00F916D0" w:rsidRDefault="00F916D0" w:rsidP="00B258FE">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Datum van </w:t>
            </w:r>
            <w:r>
              <w:rPr>
                <w:rFonts w:asciiTheme="minorHAnsi" w:hAnsiTheme="minorHAnsi" w:cstheme="minorHAnsi"/>
                <w:spacing w:val="0"/>
                <w:sz w:val="20"/>
              </w:rPr>
              <w:t xml:space="preserve">aanvang en looptijd </w:t>
            </w:r>
            <w:r w:rsidR="00125098">
              <w:rPr>
                <w:rFonts w:asciiTheme="minorHAnsi" w:hAnsiTheme="minorHAnsi" w:cstheme="minorHAnsi"/>
                <w:spacing w:val="0"/>
                <w:sz w:val="20"/>
              </w:rPr>
              <w:t xml:space="preserve">contract </w:t>
            </w:r>
            <w:r>
              <w:rPr>
                <w:rFonts w:asciiTheme="minorHAnsi" w:hAnsiTheme="minorHAnsi" w:cstheme="minorHAnsi"/>
                <w:spacing w:val="0"/>
                <w:sz w:val="20"/>
              </w:rPr>
              <w:t xml:space="preserve">van de </w:t>
            </w:r>
            <w:r w:rsidRPr="001E56E5">
              <w:rPr>
                <w:rFonts w:asciiTheme="minorHAnsi" w:hAnsiTheme="minorHAnsi" w:cstheme="minorHAnsi"/>
                <w:spacing w:val="0"/>
                <w:sz w:val="20"/>
              </w:rPr>
              <w:t>opdracht:</w:t>
            </w:r>
          </w:p>
          <w:p w14:paraId="05ADAE42" w14:textId="30550664" w:rsidR="00125098" w:rsidRPr="001E56E5" w:rsidRDefault="00125098" w:rsidP="00B258FE">
            <w:pPr>
              <w:suppressAutoHyphens/>
              <w:ind w:left="0"/>
              <w:jc w:val="both"/>
              <w:rPr>
                <w:rFonts w:asciiTheme="minorHAnsi" w:hAnsiTheme="minorHAnsi" w:cstheme="minorHAnsi"/>
                <w:spacing w:val="0"/>
                <w:sz w:val="20"/>
              </w:rPr>
            </w:pPr>
          </w:p>
        </w:tc>
        <w:tc>
          <w:tcPr>
            <w:tcW w:w="6067" w:type="dxa"/>
          </w:tcPr>
          <w:p w14:paraId="7302BED7" w14:textId="77777777" w:rsidR="00F916D0" w:rsidRPr="001E56E5" w:rsidRDefault="00F916D0" w:rsidP="00B258FE">
            <w:pPr>
              <w:suppressAutoHyphens/>
              <w:ind w:left="0"/>
              <w:jc w:val="both"/>
              <w:rPr>
                <w:rFonts w:asciiTheme="minorHAnsi" w:hAnsiTheme="minorHAnsi" w:cstheme="minorHAnsi"/>
                <w:spacing w:val="0"/>
                <w:sz w:val="20"/>
              </w:rPr>
            </w:pPr>
          </w:p>
          <w:p w14:paraId="4B602608" w14:textId="77777777" w:rsidR="00F916D0" w:rsidRPr="001E56E5" w:rsidRDefault="00F916D0" w:rsidP="00B258FE">
            <w:pPr>
              <w:suppressAutoHyphens/>
              <w:ind w:left="0"/>
              <w:jc w:val="both"/>
              <w:rPr>
                <w:rFonts w:asciiTheme="minorHAnsi" w:hAnsiTheme="minorHAnsi" w:cstheme="minorHAnsi"/>
                <w:spacing w:val="0"/>
                <w:sz w:val="20"/>
              </w:rPr>
            </w:pPr>
          </w:p>
        </w:tc>
      </w:tr>
      <w:tr w:rsidR="00F916D0" w:rsidRPr="001E56E5" w14:paraId="211DD1D3" w14:textId="77777777" w:rsidTr="00B258FE">
        <w:tc>
          <w:tcPr>
            <w:tcW w:w="3856" w:type="dxa"/>
          </w:tcPr>
          <w:p w14:paraId="093BA733" w14:textId="77777777" w:rsidR="00F916D0" w:rsidRPr="001E56E5" w:rsidRDefault="00F916D0" w:rsidP="00B258FE">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Datum van oplevering:</w:t>
            </w:r>
          </w:p>
        </w:tc>
        <w:tc>
          <w:tcPr>
            <w:tcW w:w="6067" w:type="dxa"/>
          </w:tcPr>
          <w:p w14:paraId="508A1356" w14:textId="77777777" w:rsidR="00F916D0" w:rsidRPr="001E56E5" w:rsidRDefault="00F916D0" w:rsidP="00B258FE">
            <w:pPr>
              <w:suppressAutoHyphens/>
              <w:ind w:left="0"/>
              <w:jc w:val="both"/>
              <w:rPr>
                <w:rFonts w:asciiTheme="minorHAnsi" w:hAnsiTheme="minorHAnsi" w:cstheme="minorHAnsi"/>
                <w:spacing w:val="0"/>
                <w:sz w:val="20"/>
              </w:rPr>
            </w:pPr>
          </w:p>
          <w:p w14:paraId="5C14B2D7" w14:textId="77777777" w:rsidR="00F916D0" w:rsidRPr="001E56E5" w:rsidRDefault="00F916D0" w:rsidP="00B258FE">
            <w:pPr>
              <w:suppressAutoHyphens/>
              <w:ind w:left="0"/>
              <w:jc w:val="both"/>
              <w:rPr>
                <w:rFonts w:asciiTheme="minorHAnsi" w:hAnsiTheme="minorHAnsi" w:cstheme="minorHAnsi"/>
                <w:spacing w:val="0"/>
                <w:sz w:val="20"/>
              </w:rPr>
            </w:pPr>
          </w:p>
        </w:tc>
      </w:tr>
      <w:tr w:rsidR="00FA371B" w:rsidRPr="001E56E5" w14:paraId="37C9933A" w14:textId="77777777" w:rsidTr="00B258FE">
        <w:tc>
          <w:tcPr>
            <w:tcW w:w="3856" w:type="dxa"/>
          </w:tcPr>
          <w:p w14:paraId="2CCF91B7" w14:textId="1E87DCF2" w:rsidR="00FA371B" w:rsidRPr="001E56E5" w:rsidRDefault="00F916D0" w:rsidP="00B258FE">
            <w:pPr>
              <w:suppressAutoHyphens/>
              <w:ind w:left="0"/>
              <w:jc w:val="both"/>
              <w:rPr>
                <w:rFonts w:asciiTheme="minorHAnsi" w:hAnsiTheme="minorHAnsi" w:cstheme="minorHAnsi"/>
                <w:spacing w:val="0"/>
                <w:sz w:val="20"/>
              </w:rPr>
            </w:pPr>
            <w:r>
              <w:rPr>
                <w:rFonts w:asciiTheme="minorHAnsi" w:hAnsiTheme="minorHAnsi" w:cstheme="minorHAnsi"/>
                <w:spacing w:val="0"/>
                <w:sz w:val="20"/>
              </w:rPr>
              <w:t>Contractwaarde (per jaar) (exclusief btw)</w:t>
            </w:r>
            <w:r w:rsidR="00FA371B" w:rsidRPr="001E56E5">
              <w:rPr>
                <w:rFonts w:asciiTheme="minorHAnsi" w:hAnsiTheme="minorHAnsi" w:cstheme="minorHAnsi"/>
                <w:spacing w:val="0"/>
                <w:sz w:val="20"/>
              </w:rPr>
              <w:t>:</w:t>
            </w:r>
          </w:p>
        </w:tc>
        <w:tc>
          <w:tcPr>
            <w:tcW w:w="6067" w:type="dxa"/>
          </w:tcPr>
          <w:p w14:paraId="3215D5E0" w14:textId="77777777" w:rsidR="00FA371B" w:rsidRPr="001E56E5" w:rsidRDefault="00FA371B" w:rsidP="00B258FE">
            <w:pPr>
              <w:suppressAutoHyphens/>
              <w:ind w:left="0"/>
              <w:jc w:val="both"/>
              <w:rPr>
                <w:rFonts w:asciiTheme="minorHAnsi" w:hAnsiTheme="minorHAnsi" w:cstheme="minorHAnsi"/>
                <w:spacing w:val="0"/>
                <w:sz w:val="20"/>
              </w:rPr>
            </w:pPr>
          </w:p>
          <w:p w14:paraId="0ABAB54A" w14:textId="77777777" w:rsidR="00FA371B" w:rsidRPr="001E56E5" w:rsidRDefault="00FA371B" w:rsidP="00B258FE">
            <w:pPr>
              <w:suppressAutoHyphens/>
              <w:ind w:left="0"/>
              <w:jc w:val="both"/>
              <w:rPr>
                <w:rFonts w:asciiTheme="minorHAnsi" w:hAnsiTheme="minorHAnsi" w:cstheme="minorHAnsi"/>
                <w:spacing w:val="0"/>
                <w:sz w:val="20"/>
              </w:rPr>
            </w:pPr>
          </w:p>
        </w:tc>
      </w:tr>
    </w:tbl>
    <w:p w14:paraId="40354D55" w14:textId="77777777" w:rsidR="007473C8" w:rsidRDefault="007473C8">
      <w:r>
        <w:br w:type="page"/>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6"/>
        <w:gridCol w:w="6067"/>
      </w:tblGrid>
      <w:tr w:rsidR="00F916D0" w:rsidRPr="001E56E5" w14:paraId="4CE0A980" w14:textId="77777777" w:rsidTr="00082CE7">
        <w:tc>
          <w:tcPr>
            <w:tcW w:w="9923" w:type="dxa"/>
            <w:gridSpan w:val="2"/>
          </w:tcPr>
          <w:p w14:paraId="6C102932" w14:textId="042CA7FD" w:rsidR="00F916D0" w:rsidRDefault="00F916D0" w:rsidP="00B258FE">
            <w:pPr>
              <w:suppressAutoHyphens/>
              <w:ind w:left="0"/>
              <w:jc w:val="both"/>
              <w:rPr>
                <w:rFonts w:asciiTheme="minorHAnsi" w:hAnsiTheme="minorHAnsi" w:cstheme="minorHAnsi"/>
                <w:spacing w:val="0"/>
                <w:sz w:val="20"/>
              </w:rPr>
            </w:pPr>
          </w:p>
          <w:p w14:paraId="6B6DD26B" w14:textId="77777777" w:rsidR="00F916D0" w:rsidRDefault="00F916D0" w:rsidP="00F916D0">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Indien het werk is uitgevoerd in combinatie:</w:t>
            </w:r>
          </w:p>
          <w:p w14:paraId="13A21A89" w14:textId="194AF38B" w:rsidR="00F916D0" w:rsidRPr="001E56E5" w:rsidRDefault="00F916D0" w:rsidP="00F916D0">
            <w:pPr>
              <w:suppressAutoHyphens/>
              <w:ind w:left="0"/>
              <w:jc w:val="both"/>
              <w:rPr>
                <w:rFonts w:asciiTheme="minorHAnsi" w:hAnsiTheme="minorHAnsi" w:cstheme="minorHAnsi"/>
                <w:spacing w:val="0"/>
                <w:sz w:val="20"/>
              </w:rPr>
            </w:pPr>
          </w:p>
        </w:tc>
      </w:tr>
      <w:tr w:rsidR="00FA371B" w:rsidRPr="001E56E5" w14:paraId="2D6C07AF" w14:textId="77777777" w:rsidTr="00B258FE">
        <w:tc>
          <w:tcPr>
            <w:tcW w:w="3856" w:type="dxa"/>
          </w:tcPr>
          <w:p w14:paraId="61D36206" w14:textId="77777777" w:rsidR="00FA371B" w:rsidRPr="001E56E5" w:rsidRDefault="00FA371B" w:rsidP="00B258FE">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de namen van de overige combinanten in de combinatie:</w:t>
            </w:r>
          </w:p>
          <w:p w14:paraId="056467CF" w14:textId="77777777" w:rsidR="00FA371B" w:rsidRPr="001E56E5" w:rsidRDefault="00FA371B" w:rsidP="00B258FE">
            <w:pPr>
              <w:suppressAutoHyphens/>
              <w:ind w:left="0"/>
              <w:jc w:val="both"/>
              <w:rPr>
                <w:rFonts w:asciiTheme="minorHAnsi" w:hAnsiTheme="minorHAnsi" w:cstheme="minorHAnsi"/>
                <w:spacing w:val="0"/>
                <w:sz w:val="20"/>
              </w:rPr>
            </w:pPr>
          </w:p>
        </w:tc>
        <w:tc>
          <w:tcPr>
            <w:tcW w:w="6067" w:type="dxa"/>
          </w:tcPr>
          <w:p w14:paraId="77EF2BB0" w14:textId="77777777" w:rsidR="00FA371B" w:rsidRPr="001E56E5" w:rsidRDefault="00FA371B" w:rsidP="00B258FE">
            <w:pPr>
              <w:suppressAutoHyphens/>
              <w:ind w:left="0"/>
              <w:jc w:val="both"/>
              <w:rPr>
                <w:rFonts w:asciiTheme="minorHAnsi" w:hAnsiTheme="minorHAnsi" w:cstheme="minorHAnsi"/>
                <w:spacing w:val="0"/>
                <w:sz w:val="20"/>
              </w:rPr>
            </w:pPr>
          </w:p>
        </w:tc>
      </w:tr>
      <w:tr w:rsidR="00FA371B" w:rsidRPr="001E56E5" w14:paraId="76934F5B" w14:textId="77777777" w:rsidTr="00B258FE">
        <w:tc>
          <w:tcPr>
            <w:tcW w:w="3856" w:type="dxa"/>
          </w:tcPr>
          <w:p w14:paraId="246F8B15" w14:textId="77777777" w:rsidR="00FA371B" w:rsidRPr="001E56E5" w:rsidRDefault="00FA371B" w:rsidP="00B258FE">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de juridische participatieverhouding:</w:t>
            </w:r>
          </w:p>
        </w:tc>
        <w:tc>
          <w:tcPr>
            <w:tcW w:w="6067" w:type="dxa"/>
          </w:tcPr>
          <w:p w14:paraId="66377B8B" w14:textId="77777777" w:rsidR="00FA371B" w:rsidRPr="001E56E5" w:rsidRDefault="00FA371B" w:rsidP="00B258FE">
            <w:pPr>
              <w:suppressAutoHyphens/>
              <w:ind w:left="0"/>
              <w:jc w:val="both"/>
              <w:rPr>
                <w:rFonts w:asciiTheme="minorHAnsi" w:hAnsiTheme="minorHAnsi" w:cstheme="minorHAnsi"/>
                <w:spacing w:val="0"/>
                <w:sz w:val="20"/>
              </w:rPr>
            </w:pPr>
          </w:p>
          <w:p w14:paraId="798B784E" w14:textId="77777777" w:rsidR="00FA371B" w:rsidRPr="001E56E5" w:rsidRDefault="00FA371B" w:rsidP="00B258FE">
            <w:pPr>
              <w:suppressAutoHyphens/>
              <w:ind w:left="0"/>
              <w:jc w:val="both"/>
              <w:rPr>
                <w:rFonts w:asciiTheme="minorHAnsi" w:hAnsiTheme="minorHAnsi" w:cstheme="minorHAnsi"/>
                <w:spacing w:val="0"/>
                <w:sz w:val="20"/>
              </w:rPr>
            </w:pPr>
          </w:p>
        </w:tc>
      </w:tr>
      <w:tr w:rsidR="00FA371B" w:rsidRPr="001E56E5" w14:paraId="470DA63D" w14:textId="77777777" w:rsidTr="00B258FE">
        <w:tc>
          <w:tcPr>
            <w:tcW w:w="3856" w:type="dxa"/>
          </w:tcPr>
          <w:p w14:paraId="0C583C30" w14:textId="77777777" w:rsidR="00FA371B" w:rsidRPr="001E56E5" w:rsidRDefault="00FA371B" w:rsidP="00B258FE">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percentage aandeel van iedere combinant in de combinatie:</w:t>
            </w:r>
          </w:p>
          <w:p w14:paraId="3009C718" w14:textId="77777777" w:rsidR="00FA371B" w:rsidRPr="001E56E5" w:rsidRDefault="00FA371B" w:rsidP="00B258FE">
            <w:pPr>
              <w:suppressAutoHyphens/>
              <w:ind w:left="0"/>
              <w:jc w:val="both"/>
              <w:rPr>
                <w:rFonts w:asciiTheme="minorHAnsi" w:hAnsiTheme="minorHAnsi" w:cstheme="minorHAnsi"/>
                <w:spacing w:val="0"/>
                <w:sz w:val="20"/>
              </w:rPr>
            </w:pPr>
          </w:p>
        </w:tc>
        <w:tc>
          <w:tcPr>
            <w:tcW w:w="6067" w:type="dxa"/>
          </w:tcPr>
          <w:p w14:paraId="0227AC67" w14:textId="77777777" w:rsidR="00FA371B" w:rsidRPr="001E56E5" w:rsidRDefault="00FA371B" w:rsidP="00B258FE">
            <w:pPr>
              <w:suppressAutoHyphens/>
              <w:ind w:left="0"/>
              <w:jc w:val="both"/>
              <w:rPr>
                <w:rFonts w:asciiTheme="minorHAnsi" w:hAnsiTheme="minorHAnsi" w:cstheme="minorHAnsi"/>
                <w:spacing w:val="0"/>
                <w:sz w:val="20"/>
              </w:rPr>
            </w:pPr>
          </w:p>
        </w:tc>
      </w:tr>
      <w:tr w:rsidR="00FA371B" w:rsidRPr="001E56E5" w14:paraId="2C8A58FE" w14:textId="77777777" w:rsidTr="00B258FE">
        <w:tc>
          <w:tcPr>
            <w:tcW w:w="3856" w:type="dxa"/>
          </w:tcPr>
          <w:p w14:paraId="71AF3C30" w14:textId="77777777" w:rsidR="00FA371B" w:rsidRPr="001E56E5" w:rsidRDefault="00FA371B" w:rsidP="00B258FE">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welke onderdelen van het werk daadwerkelijk door de betreffende combinant zijn uitgevoerd:</w:t>
            </w:r>
          </w:p>
          <w:p w14:paraId="6AA4FFF6" w14:textId="77777777" w:rsidR="00FA371B" w:rsidRPr="001E56E5" w:rsidRDefault="00FA371B" w:rsidP="00B258FE">
            <w:pPr>
              <w:suppressAutoHyphens/>
              <w:ind w:left="0"/>
              <w:jc w:val="both"/>
              <w:rPr>
                <w:rFonts w:asciiTheme="minorHAnsi" w:hAnsiTheme="minorHAnsi" w:cstheme="minorHAnsi"/>
                <w:spacing w:val="0"/>
                <w:sz w:val="20"/>
              </w:rPr>
            </w:pPr>
          </w:p>
        </w:tc>
        <w:tc>
          <w:tcPr>
            <w:tcW w:w="6067" w:type="dxa"/>
          </w:tcPr>
          <w:p w14:paraId="56FC6A64" w14:textId="77777777" w:rsidR="00FA371B" w:rsidRPr="001E56E5" w:rsidRDefault="00FA371B" w:rsidP="00B258FE">
            <w:pPr>
              <w:suppressAutoHyphens/>
              <w:ind w:left="0"/>
              <w:jc w:val="both"/>
              <w:rPr>
                <w:rFonts w:asciiTheme="minorHAnsi" w:hAnsiTheme="minorHAnsi" w:cstheme="minorHAnsi"/>
                <w:spacing w:val="0"/>
                <w:sz w:val="20"/>
              </w:rPr>
            </w:pPr>
          </w:p>
        </w:tc>
      </w:tr>
    </w:tbl>
    <w:p w14:paraId="5284D9DF" w14:textId="77777777" w:rsidR="00FA371B" w:rsidRDefault="00FA371B" w:rsidP="00FA371B">
      <w:pPr>
        <w:tabs>
          <w:tab w:val="left" w:pos="2552"/>
        </w:tabs>
        <w:suppressAutoHyphens/>
        <w:ind w:left="0"/>
        <w:jc w:val="both"/>
        <w:rPr>
          <w:rFonts w:asciiTheme="minorHAnsi" w:hAnsiTheme="minorHAnsi" w:cstheme="minorHAnsi"/>
          <w:spacing w:val="0"/>
          <w:sz w:val="20"/>
        </w:rPr>
      </w:pPr>
    </w:p>
    <w:p w14:paraId="4003C123" w14:textId="77777777" w:rsidR="00125098" w:rsidRDefault="00125098">
      <w:pPr>
        <w:spacing w:after="200" w:line="276" w:lineRule="auto"/>
        <w:ind w:left="0"/>
        <w:rPr>
          <w:rFonts w:asciiTheme="minorHAnsi" w:hAnsiTheme="minorHAnsi" w:cstheme="minorHAnsi"/>
          <w:spacing w:val="0"/>
          <w:sz w:val="20"/>
        </w:rPr>
      </w:pPr>
      <w:r>
        <w:rPr>
          <w:rFonts w:asciiTheme="minorHAnsi" w:hAnsiTheme="minorHAnsi" w:cstheme="minorHAnsi"/>
          <w:spacing w:val="0"/>
          <w:sz w:val="20"/>
        </w:rPr>
        <w:br w:type="page"/>
      </w:r>
    </w:p>
    <w:p w14:paraId="4DA7126F" w14:textId="6D93C42F" w:rsidR="00FA371B" w:rsidRPr="00105C19" w:rsidRDefault="00125098" w:rsidP="00FA371B">
      <w:pPr>
        <w:tabs>
          <w:tab w:val="left" w:pos="2552"/>
        </w:tabs>
        <w:suppressAutoHyphens/>
        <w:ind w:left="0"/>
        <w:jc w:val="both"/>
        <w:rPr>
          <w:rFonts w:asciiTheme="minorHAnsi" w:hAnsiTheme="minorHAnsi" w:cstheme="minorHAnsi"/>
          <w:b/>
          <w:bCs/>
          <w:spacing w:val="0"/>
          <w:sz w:val="20"/>
          <w:u w:val="single"/>
        </w:rPr>
      </w:pPr>
      <w:r w:rsidRPr="00105C19">
        <w:rPr>
          <w:rFonts w:asciiTheme="minorHAnsi" w:hAnsiTheme="minorHAnsi" w:cstheme="minorHAnsi"/>
          <w:b/>
          <w:bCs/>
          <w:spacing w:val="0"/>
          <w:sz w:val="20"/>
          <w:u w:val="single"/>
        </w:rPr>
        <w:lastRenderedPageBreak/>
        <w:t>ONDERTEKENING DOOR DE INSCHRIJVER:</w:t>
      </w:r>
    </w:p>
    <w:p w14:paraId="1D7AFEAC" w14:textId="77777777" w:rsidR="00FA371B" w:rsidRPr="001E56E5" w:rsidRDefault="00FA371B" w:rsidP="00FA371B">
      <w:pPr>
        <w:tabs>
          <w:tab w:val="left" w:pos="2552"/>
        </w:tabs>
        <w:suppressAutoHyphens/>
        <w:jc w:val="both"/>
        <w:rPr>
          <w:rFonts w:asciiTheme="minorHAnsi" w:hAnsiTheme="minorHAnsi" w:cstheme="minorHAnsi"/>
          <w:spacing w:val="0"/>
          <w:szCs w:val="17"/>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6"/>
        <w:gridCol w:w="6067"/>
      </w:tblGrid>
      <w:tr w:rsidR="00FA371B" w:rsidRPr="001E56E5" w14:paraId="4933D625" w14:textId="77777777" w:rsidTr="00B258FE">
        <w:tc>
          <w:tcPr>
            <w:tcW w:w="3856" w:type="dxa"/>
            <w:shd w:val="clear" w:color="auto" w:fill="auto"/>
          </w:tcPr>
          <w:p w14:paraId="226AABB9" w14:textId="77777777" w:rsidR="00FA371B" w:rsidRDefault="00FA371B" w:rsidP="00B258FE">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Naam Inschrijver</w:t>
            </w:r>
            <w:r w:rsidR="00105C19">
              <w:rPr>
                <w:rFonts w:asciiTheme="minorHAnsi" w:hAnsiTheme="minorHAnsi" w:cstheme="minorHAnsi"/>
                <w:spacing w:val="0"/>
                <w:sz w:val="20"/>
              </w:rPr>
              <w:t>:</w:t>
            </w:r>
          </w:p>
          <w:p w14:paraId="1288D7DE" w14:textId="2DF17037" w:rsidR="00105C19" w:rsidRPr="001E56E5" w:rsidRDefault="00105C19" w:rsidP="00B258FE">
            <w:pPr>
              <w:tabs>
                <w:tab w:val="left" w:pos="2552"/>
              </w:tabs>
              <w:suppressAutoHyphens/>
              <w:ind w:left="34"/>
              <w:rPr>
                <w:rFonts w:asciiTheme="minorHAnsi" w:hAnsiTheme="minorHAnsi" w:cstheme="minorHAnsi"/>
                <w:spacing w:val="0"/>
                <w:sz w:val="20"/>
              </w:rPr>
            </w:pPr>
          </w:p>
        </w:tc>
        <w:tc>
          <w:tcPr>
            <w:tcW w:w="6067" w:type="dxa"/>
            <w:shd w:val="clear" w:color="auto" w:fill="auto"/>
          </w:tcPr>
          <w:p w14:paraId="26CE08C9" w14:textId="77777777" w:rsidR="00FA371B" w:rsidRPr="001E56E5" w:rsidRDefault="00FA371B" w:rsidP="00B258FE">
            <w:pPr>
              <w:tabs>
                <w:tab w:val="left" w:pos="2552"/>
              </w:tabs>
              <w:suppressAutoHyphens/>
              <w:ind w:left="0"/>
              <w:rPr>
                <w:rFonts w:asciiTheme="minorHAnsi" w:hAnsiTheme="minorHAnsi" w:cstheme="minorHAnsi"/>
                <w:spacing w:val="0"/>
                <w:sz w:val="20"/>
              </w:rPr>
            </w:pPr>
          </w:p>
        </w:tc>
      </w:tr>
      <w:tr w:rsidR="00FA371B" w:rsidRPr="001E56E5" w14:paraId="198FB2E7" w14:textId="77777777" w:rsidTr="00B258FE">
        <w:tc>
          <w:tcPr>
            <w:tcW w:w="3856" w:type="dxa"/>
            <w:shd w:val="clear" w:color="auto" w:fill="auto"/>
          </w:tcPr>
          <w:p w14:paraId="23ABB6D1" w14:textId="77777777" w:rsidR="00FA371B" w:rsidRDefault="00FA371B" w:rsidP="00B258FE">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Naam en functie van degene die het inschrijvingsbiljet ondertekent</w:t>
            </w:r>
            <w:r w:rsidR="00105C19">
              <w:rPr>
                <w:rFonts w:asciiTheme="minorHAnsi" w:hAnsiTheme="minorHAnsi" w:cstheme="minorHAnsi"/>
                <w:spacing w:val="0"/>
                <w:sz w:val="20"/>
              </w:rPr>
              <w:t>:</w:t>
            </w:r>
          </w:p>
          <w:p w14:paraId="64AB1C16" w14:textId="57BA5DC2" w:rsidR="00105C19" w:rsidRPr="001E56E5" w:rsidRDefault="00105C19" w:rsidP="00B258FE">
            <w:pPr>
              <w:tabs>
                <w:tab w:val="left" w:pos="2552"/>
              </w:tabs>
              <w:suppressAutoHyphens/>
              <w:ind w:left="34"/>
              <w:rPr>
                <w:rFonts w:asciiTheme="minorHAnsi" w:hAnsiTheme="minorHAnsi" w:cstheme="minorHAnsi"/>
                <w:spacing w:val="0"/>
                <w:sz w:val="20"/>
              </w:rPr>
            </w:pPr>
          </w:p>
        </w:tc>
        <w:tc>
          <w:tcPr>
            <w:tcW w:w="6067" w:type="dxa"/>
            <w:shd w:val="clear" w:color="auto" w:fill="auto"/>
          </w:tcPr>
          <w:p w14:paraId="13615F3F" w14:textId="77777777" w:rsidR="00FA371B" w:rsidRPr="001E56E5" w:rsidRDefault="00FA371B" w:rsidP="00B258FE">
            <w:pPr>
              <w:tabs>
                <w:tab w:val="left" w:pos="2552"/>
              </w:tabs>
              <w:suppressAutoHyphens/>
              <w:ind w:left="0"/>
              <w:rPr>
                <w:rFonts w:asciiTheme="minorHAnsi" w:hAnsiTheme="minorHAnsi" w:cstheme="minorHAnsi"/>
                <w:spacing w:val="0"/>
                <w:sz w:val="20"/>
              </w:rPr>
            </w:pPr>
          </w:p>
        </w:tc>
      </w:tr>
      <w:tr w:rsidR="00FA371B" w:rsidRPr="001E56E5" w14:paraId="5A4B67A4" w14:textId="77777777" w:rsidTr="00B258FE">
        <w:tc>
          <w:tcPr>
            <w:tcW w:w="3856" w:type="dxa"/>
            <w:shd w:val="clear" w:color="auto" w:fill="auto"/>
          </w:tcPr>
          <w:p w14:paraId="2DE8523D" w14:textId="77777777" w:rsidR="00FA371B" w:rsidRDefault="00FA371B" w:rsidP="00B258FE">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Plaats</w:t>
            </w:r>
            <w:r w:rsidR="00105C19">
              <w:rPr>
                <w:rFonts w:asciiTheme="minorHAnsi" w:hAnsiTheme="minorHAnsi" w:cstheme="minorHAnsi"/>
                <w:spacing w:val="0"/>
                <w:sz w:val="20"/>
              </w:rPr>
              <w:t>:</w:t>
            </w:r>
          </w:p>
          <w:p w14:paraId="38CF188B" w14:textId="1671FC4A" w:rsidR="00105C19" w:rsidRPr="001E56E5" w:rsidRDefault="00105C19" w:rsidP="00B258FE">
            <w:pPr>
              <w:tabs>
                <w:tab w:val="left" w:pos="2552"/>
              </w:tabs>
              <w:suppressAutoHyphens/>
              <w:ind w:left="34"/>
              <w:rPr>
                <w:rFonts w:asciiTheme="minorHAnsi" w:hAnsiTheme="minorHAnsi" w:cstheme="minorHAnsi"/>
                <w:spacing w:val="0"/>
                <w:sz w:val="20"/>
              </w:rPr>
            </w:pPr>
          </w:p>
        </w:tc>
        <w:tc>
          <w:tcPr>
            <w:tcW w:w="6067" w:type="dxa"/>
            <w:shd w:val="clear" w:color="auto" w:fill="auto"/>
          </w:tcPr>
          <w:p w14:paraId="7BED510D" w14:textId="77777777" w:rsidR="00FA371B" w:rsidRPr="001E56E5" w:rsidRDefault="00FA371B" w:rsidP="00B258FE">
            <w:pPr>
              <w:tabs>
                <w:tab w:val="left" w:pos="2552"/>
              </w:tabs>
              <w:suppressAutoHyphens/>
              <w:ind w:left="0"/>
              <w:rPr>
                <w:rFonts w:asciiTheme="minorHAnsi" w:hAnsiTheme="minorHAnsi" w:cstheme="minorHAnsi"/>
                <w:spacing w:val="0"/>
                <w:sz w:val="20"/>
              </w:rPr>
            </w:pPr>
          </w:p>
        </w:tc>
      </w:tr>
      <w:tr w:rsidR="00FA371B" w:rsidRPr="001E56E5" w14:paraId="592F5BE5" w14:textId="77777777" w:rsidTr="00B258FE">
        <w:tc>
          <w:tcPr>
            <w:tcW w:w="3856" w:type="dxa"/>
            <w:shd w:val="clear" w:color="auto" w:fill="auto"/>
          </w:tcPr>
          <w:p w14:paraId="079D9040" w14:textId="77777777" w:rsidR="00FA371B" w:rsidRDefault="00FA371B" w:rsidP="00B258FE">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Datum</w:t>
            </w:r>
            <w:r w:rsidR="00105C19">
              <w:rPr>
                <w:rFonts w:asciiTheme="minorHAnsi" w:hAnsiTheme="minorHAnsi" w:cstheme="minorHAnsi"/>
                <w:spacing w:val="0"/>
                <w:sz w:val="20"/>
              </w:rPr>
              <w:t>:</w:t>
            </w:r>
          </w:p>
          <w:p w14:paraId="19D3EB9A" w14:textId="7285871E" w:rsidR="00105C19" w:rsidRPr="001E56E5" w:rsidRDefault="00105C19" w:rsidP="00B258FE">
            <w:pPr>
              <w:tabs>
                <w:tab w:val="left" w:pos="2552"/>
              </w:tabs>
              <w:suppressAutoHyphens/>
              <w:ind w:left="34"/>
              <w:rPr>
                <w:rFonts w:asciiTheme="minorHAnsi" w:hAnsiTheme="minorHAnsi" w:cstheme="minorHAnsi"/>
                <w:spacing w:val="0"/>
                <w:sz w:val="20"/>
              </w:rPr>
            </w:pPr>
          </w:p>
        </w:tc>
        <w:tc>
          <w:tcPr>
            <w:tcW w:w="6067" w:type="dxa"/>
            <w:shd w:val="clear" w:color="auto" w:fill="auto"/>
          </w:tcPr>
          <w:p w14:paraId="7202316F" w14:textId="77777777" w:rsidR="00FA371B" w:rsidRPr="001E56E5" w:rsidRDefault="00FA371B" w:rsidP="00B258FE">
            <w:pPr>
              <w:tabs>
                <w:tab w:val="left" w:pos="2552"/>
              </w:tabs>
              <w:suppressAutoHyphens/>
              <w:ind w:left="0"/>
              <w:rPr>
                <w:rFonts w:asciiTheme="minorHAnsi" w:hAnsiTheme="minorHAnsi" w:cstheme="minorHAnsi"/>
                <w:b/>
                <w:i/>
                <w:vanish/>
                <w:color w:val="3366FF"/>
                <w:spacing w:val="0"/>
                <w:sz w:val="20"/>
              </w:rPr>
            </w:pPr>
          </w:p>
        </w:tc>
      </w:tr>
      <w:tr w:rsidR="00FA371B" w:rsidRPr="001E56E5" w14:paraId="0C7DEEA1" w14:textId="77777777" w:rsidTr="00B258FE">
        <w:tc>
          <w:tcPr>
            <w:tcW w:w="3856" w:type="dxa"/>
            <w:shd w:val="clear" w:color="auto" w:fill="auto"/>
          </w:tcPr>
          <w:p w14:paraId="08E541AD" w14:textId="42B38E96" w:rsidR="00FA371B" w:rsidRPr="001E56E5" w:rsidRDefault="00FA371B" w:rsidP="00B258FE">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Handtekening</w:t>
            </w:r>
            <w:r w:rsidR="00105C19">
              <w:rPr>
                <w:rFonts w:asciiTheme="minorHAnsi" w:hAnsiTheme="minorHAnsi" w:cstheme="minorHAnsi"/>
                <w:spacing w:val="0"/>
                <w:sz w:val="20"/>
              </w:rPr>
              <w:t>:</w:t>
            </w:r>
          </w:p>
          <w:p w14:paraId="5E154963" w14:textId="77777777" w:rsidR="00FA371B" w:rsidRPr="001E56E5" w:rsidRDefault="00FA371B" w:rsidP="00B258FE">
            <w:pPr>
              <w:tabs>
                <w:tab w:val="left" w:pos="2552"/>
              </w:tabs>
              <w:suppressAutoHyphens/>
              <w:ind w:left="34"/>
              <w:rPr>
                <w:rFonts w:asciiTheme="minorHAnsi" w:hAnsiTheme="minorHAnsi" w:cstheme="minorHAnsi"/>
                <w:spacing w:val="0"/>
                <w:sz w:val="20"/>
              </w:rPr>
            </w:pPr>
          </w:p>
          <w:p w14:paraId="71AD3600" w14:textId="77777777" w:rsidR="00FA371B" w:rsidRPr="001E56E5" w:rsidRDefault="00FA371B" w:rsidP="00B258FE">
            <w:pPr>
              <w:tabs>
                <w:tab w:val="left" w:pos="2552"/>
              </w:tabs>
              <w:suppressAutoHyphens/>
              <w:ind w:left="34"/>
              <w:rPr>
                <w:rFonts w:asciiTheme="minorHAnsi" w:hAnsiTheme="minorHAnsi" w:cstheme="minorHAnsi"/>
                <w:spacing w:val="0"/>
                <w:sz w:val="20"/>
              </w:rPr>
            </w:pPr>
          </w:p>
          <w:p w14:paraId="1CFD9271" w14:textId="77777777" w:rsidR="00FA371B" w:rsidRPr="001E56E5" w:rsidRDefault="00FA371B" w:rsidP="00B258FE">
            <w:pPr>
              <w:tabs>
                <w:tab w:val="left" w:pos="2552"/>
              </w:tabs>
              <w:suppressAutoHyphens/>
              <w:ind w:left="34"/>
              <w:rPr>
                <w:rFonts w:asciiTheme="minorHAnsi" w:hAnsiTheme="minorHAnsi" w:cstheme="minorHAnsi"/>
                <w:spacing w:val="0"/>
                <w:sz w:val="20"/>
              </w:rPr>
            </w:pPr>
          </w:p>
          <w:p w14:paraId="46E7B704" w14:textId="77777777" w:rsidR="00FA371B" w:rsidRPr="001E56E5" w:rsidRDefault="00FA371B" w:rsidP="00B258FE">
            <w:pPr>
              <w:tabs>
                <w:tab w:val="left" w:pos="2552"/>
              </w:tabs>
              <w:suppressAutoHyphens/>
              <w:ind w:left="34"/>
              <w:rPr>
                <w:rFonts w:asciiTheme="minorHAnsi" w:hAnsiTheme="minorHAnsi" w:cstheme="minorHAnsi"/>
                <w:spacing w:val="0"/>
                <w:sz w:val="20"/>
              </w:rPr>
            </w:pPr>
          </w:p>
          <w:p w14:paraId="4264F69C" w14:textId="77777777" w:rsidR="00FA371B" w:rsidRPr="001E56E5" w:rsidRDefault="00FA371B" w:rsidP="00B258FE">
            <w:pPr>
              <w:tabs>
                <w:tab w:val="left" w:pos="2552"/>
              </w:tabs>
              <w:suppressAutoHyphens/>
              <w:ind w:left="34"/>
              <w:rPr>
                <w:rFonts w:asciiTheme="minorHAnsi" w:hAnsiTheme="minorHAnsi" w:cstheme="minorHAnsi"/>
                <w:spacing w:val="0"/>
                <w:sz w:val="20"/>
              </w:rPr>
            </w:pPr>
          </w:p>
        </w:tc>
        <w:tc>
          <w:tcPr>
            <w:tcW w:w="6067" w:type="dxa"/>
            <w:shd w:val="clear" w:color="auto" w:fill="auto"/>
          </w:tcPr>
          <w:p w14:paraId="36559690" w14:textId="77777777" w:rsidR="00FA371B" w:rsidRPr="001E56E5" w:rsidRDefault="00FA371B" w:rsidP="00B258FE">
            <w:pPr>
              <w:tabs>
                <w:tab w:val="left" w:pos="2552"/>
              </w:tabs>
              <w:suppressAutoHyphens/>
              <w:ind w:left="0"/>
              <w:rPr>
                <w:rFonts w:asciiTheme="minorHAnsi" w:hAnsiTheme="minorHAnsi" w:cstheme="minorHAnsi"/>
                <w:spacing w:val="0"/>
                <w:sz w:val="20"/>
              </w:rPr>
            </w:pPr>
          </w:p>
        </w:tc>
      </w:tr>
    </w:tbl>
    <w:p w14:paraId="56384192" w14:textId="77777777" w:rsidR="00FA371B" w:rsidRDefault="00FA371B" w:rsidP="00FA371B">
      <w:pPr>
        <w:spacing w:line="240" w:lineRule="auto"/>
        <w:ind w:left="0"/>
        <w:rPr>
          <w:rFonts w:asciiTheme="minorHAnsi" w:hAnsiTheme="minorHAnsi" w:cstheme="minorHAnsi"/>
          <w:b/>
          <w:bCs/>
          <w:color w:val="000000"/>
          <w:spacing w:val="0"/>
          <w:sz w:val="28"/>
          <w:szCs w:val="28"/>
          <w:lang w:eastAsia="en-US"/>
        </w:rPr>
      </w:pPr>
    </w:p>
    <w:p w14:paraId="3C86ED17" w14:textId="7D71F831" w:rsidR="00125098" w:rsidRDefault="00125098" w:rsidP="00125098">
      <w:pPr>
        <w:ind w:left="720"/>
        <w:rPr>
          <w:rFonts w:asciiTheme="minorHAnsi" w:hAnsiTheme="minorHAnsi" w:cstheme="minorHAnsi"/>
          <w:bCs/>
          <w:color w:val="000000"/>
          <w:spacing w:val="0"/>
          <w:sz w:val="20"/>
          <w:lang w:eastAsia="en-US"/>
        </w:rPr>
      </w:pPr>
    </w:p>
    <w:p w14:paraId="184B58A1" w14:textId="77777777" w:rsidR="00105C19" w:rsidRPr="005E1A14" w:rsidRDefault="00105C19" w:rsidP="00125098">
      <w:pPr>
        <w:ind w:left="720"/>
        <w:rPr>
          <w:rFonts w:asciiTheme="minorHAnsi" w:hAnsiTheme="minorHAnsi" w:cstheme="minorHAnsi"/>
          <w:bCs/>
          <w:color w:val="000000"/>
          <w:spacing w:val="0"/>
          <w:sz w:val="20"/>
          <w:lang w:eastAsia="en-US"/>
        </w:rPr>
      </w:pPr>
    </w:p>
    <w:p w14:paraId="4AB10CA4" w14:textId="77777777" w:rsidR="00105C19" w:rsidRDefault="00105C19">
      <w:pPr>
        <w:spacing w:after="200" w:line="276" w:lineRule="auto"/>
        <w:ind w:left="0"/>
        <w:rPr>
          <w:rFonts w:asciiTheme="minorHAnsi" w:hAnsiTheme="minorHAnsi" w:cstheme="minorHAnsi"/>
          <w:b/>
          <w:color w:val="000000"/>
          <w:spacing w:val="0"/>
          <w:sz w:val="20"/>
          <w:u w:val="single"/>
          <w:lang w:eastAsia="en-US"/>
        </w:rPr>
      </w:pPr>
      <w:r>
        <w:rPr>
          <w:rFonts w:asciiTheme="minorHAnsi" w:hAnsiTheme="minorHAnsi" w:cstheme="minorHAnsi"/>
          <w:b/>
          <w:color w:val="000000"/>
          <w:spacing w:val="0"/>
          <w:sz w:val="20"/>
          <w:u w:val="single"/>
          <w:lang w:eastAsia="en-US"/>
        </w:rPr>
        <w:br w:type="page"/>
      </w:r>
    </w:p>
    <w:p w14:paraId="1F426785" w14:textId="1D93D076" w:rsidR="00125098" w:rsidRPr="00105C19" w:rsidRDefault="00125098" w:rsidP="00125098">
      <w:pPr>
        <w:ind w:left="0"/>
        <w:rPr>
          <w:rFonts w:asciiTheme="minorHAnsi" w:hAnsiTheme="minorHAnsi" w:cstheme="minorHAnsi"/>
          <w:b/>
          <w:color w:val="000000"/>
          <w:spacing w:val="0"/>
          <w:sz w:val="20"/>
          <w:u w:val="single"/>
          <w:lang w:eastAsia="en-US"/>
        </w:rPr>
      </w:pPr>
      <w:r w:rsidRPr="00105C19">
        <w:rPr>
          <w:rFonts w:asciiTheme="minorHAnsi" w:hAnsiTheme="minorHAnsi" w:cstheme="minorHAnsi"/>
          <w:b/>
          <w:color w:val="000000"/>
          <w:spacing w:val="0"/>
          <w:sz w:val="20"/>
          <w:u w:val="single"/>
          <w:lang w:eastAsia="en-US"/>
        </w:rPr>
        <w:lastRenderedPageBreak/>
        <w:t>ONDERSTAANDE VELDEN DIENEN TE WORDEN INGEVULD EN ONDERTEKEND DOOR RELEVANTE EN/OF BEVOEGDE / GEVOLMACHTIGDE FUNCTIONARIS VAN DE ORGANISATIE (OPDRACHTGEVER) ZOALS HIERBOVEN BESCHREVEN:</w:t>
      </w:r>
    </w:p>
    <w:p w14:paraId="518A1CD3" w14:textId="77777777" w:rsidR="00125098" w:rsidRPr="005E1A14" w:rsidRDefault="00125098" w:rsidP="00125098">
      <w:pPr>
        <w:ind w:left="720"/>
        <w:rPr>
          <w:rFonts w:asciiTheme="minorHAnsi" w:hAnsiTheme="minorHAnsi" w:cstheme="minorHAnsi"/>
          <w:bCs/>
          <w:color w:val="000000"/>
          <w:spacing w:val="0"/>
          <w:sz w:val="20"/>
          <w:lang w:eastAsia="en-US"/>
        </w:rPr>
      </w:pPr>
    </w:p>
    <w:p w14:paraId="3A80BDBE" w14:textId="77777777" w:rsidR="00125098" w:rsidRPr="005E1A14" w:rsidRDefault="00125098" w:rsidP="00125098">
      <w:pPr>
        <w:autoSpaceDE w:val="0"/>
        <w:autoSpaceDN w:val="0"/>
        <w:adjustRightInd w:val="0"/>
        <w:spacing w:line="240" w:lineRule="auto"/>
        <w:ind w:left="720"/>
        <w:rPr>
          <w:rFonts w:asciiTheme="minorHAnsi" w:hAnsiTheme="minorHAnsi" w:cstheme="minorHAnsi"/>
          <w:bCs/>
          <w:color w:val="000000"/>
          <w:spacing w:val="0"/>
          <w:sz w:val="20"/>
          <w:lang w:eastAsia="en-US"/>
        </w:rPr>
      </w:pPr>
    </w:p>
    <w:p w14:paraId="77FBFBDC" w14:textId="109F5688" w:rsidR="00125098" w:rsidRPr="005E1A14" w:rsidRDefault="00125098" w:rsidP="00125098">
      <w:pPr>
        <w:autoSpaceDE w:val="0"/>
        <w:autoSpaceDN w:val="0"/>
        <w:adjustRightInd w:val="0"/>
        <w:spacing w:line="240" w:lineRule="auto"/>
        <w:ind w:left="0"/>
        <w:rPr>
          <w:rFonts w:asciiTheme="minorHAnsi" w:hAnsiTheme="minorHAnsi" w:cstheme="minorHAnsi"/>
          <w:bCs/>
          <w:color w:val="000000"/>
          <w:spacing w:val="0"/>
          <w:sz w:val="20"/>
          <w:lang w:eastAsia="en-US"/>
        </w:rPr>
      </w:pPr>
      <w:r w:rsidRPr="005E1A14">
        <w:rPr>
          <w:rFonts w:asciiTheme="minorHAnsi" w:hAnsiTheme="minorHAnsi" w:cstheme="minorHAnsi"/>
          <w:bCs/>
          <w:color w:val="000000"/>
          <w:spacing w:val="0"/>
          <w:sz w:val="20"/>
          <w:lang w:eastAsia="en-US"/>
        </w:rPr>
        <w:t>Ondergetekende  verklaart dat de opdracht zoals hierboven beschreven door………………………………………….</w:t>
      </w:r>
      <w:r w:rsidR="007473C8">
        <w:rPr>
          <w:rFonts w:asciiTheme="minorHAnsi" w:hAnsiTheme="minorHAnsi" w:cstheme="minorHAnsi"/>
          <w:bCs/>
          <w:color w:val="000000"/>
          <w:spacing w:val="0"/>
          <w:sz w:val="20"/>
          <w:lang w:eastAsia="en-US"/>
        </w:rPr>
        <w:t>(</w:t>
      </w:r>
      <w:r w:rsidRPr="005E1A14">
        <w:rPr>
          <w:rFonts w:asciiTheme="minorHAnsi" w:hAnsiTheme="minorHAnsi" w:cstheme="minorHAnsi"/>
          <w:bCs/>
          <w:color w:val="000000"/>
          <w:spacing w:val="0"/>
          <w:sz w:val="20"/>
          <w:lang w:eastAsia="en-US"/>
        </w:rPr>
        <w:t>naam Inschrijver</w:t>
      </w:r>
      <w:r w:rsidR="007473C8">
        <w:rPr>
          <w:rFonts w:asciiTheme="minorHAnsi" w:hAnsiTheme="minorHAnsi" w:cstheme="minorHAnsi"/>
          <w:bCs/>
          <w:color w:val="000000"/>
          <w:spacing w:val="0"/>
          <w:sz w:val="20"/>
          <w:lang w:eastAsia="en-US"/>
        </w:rPr>
        <w:t>)</w:t>
      </w:r>
      <w:r w:rsidRPr="005E1A14">
        <w:rPr>
          <w:rFonts w:asciiTheme="minorHAnsi" w:hAnsiTheme="minorHAnsi" w:cstheme="minorHAnsi"/>
          <w:bCs/>
          <w:color w:val="000000"/>
          <w:spacing w:val="0"/>
          <w:sz w:val="20"/>
          <w:lang w:eastAsia="en-US"/>
        </w:rPr>
        <w:t xml:space="preserve"> naar behoren is uitgevoerd.</w:t>
      </w:r>
    </w:p>
    <w:p w14:paraId="18FA1EF6" w14:textId="77777777" w:rsidR="00125098" w:rsidRPr="005E1A14" w:rsidRDefault="00125098" w:rsidP="00125098">
      <w:pPr>
        <w:autoSpaceDE w:val="0"/>
        <w:autoSpaceDN w:val="0"/>
        <w:adjustRightInd w:val="0"/>
        <w:spacing w:line="240" w:lineRule="auto"/>
        <w:ind w:left="720"/>
        <w:rPr>
          <w:rFonts w:asciiTheme="minorHAnsi" w:hAnsiTheme="minorHAnsi" w:cstheme="minorHAnsi"/>
          <w:bCs/>
          <w:color w:val="000000"/>
          <w:spacing w:val="0"/>
          <w:sz w:val="20"/>
          <w:lang w:eastAsia="en-US"/>
        </w:rPr>
      </w:pPr>
    </w:p>
    <w:p w14:paraId="4E82768B" w14:textId="3481E8E5" w:rsidR="00125098" w:rsidRPr="005E1A14" w:rsidRDefault="00125098" w:rsidP="00125098">
      <w:pPr>
        <w:autoSpaceDE w:val="0"/>
        <w:autoSpaceDN w:val="0"/>
        <w:adjustRightInd w:val="0"/>
        <w:spacing w:line="240" w:lineRule="auto"/>
        <w:ind w:left="0"/>
        <w:rPr>
          <w:rFonts w:asciiTheme="minorHAnsi" w:hAnsiTheme="minorHAnsi" w:cstheme="minorHAnsi"/>
          <w:bCs/>
          <w:color w:val="000000"/>
          <w:spacing w:val="0"/>
          <w:sz w:val="20"/>
          <w:lang w:eastAsia="en-US"/>
        </w:rPr>
      </w:pPr>
      <w:r w:rsidRPr="005E1A14">
        <w:rPr>
          <w:rFonts w:asciiTheme="minorHAnsi" w:hAnsiTheme="minorHAnsi" w:cstheme="minorHAnsi"/>
          <w:bCs/>
          <w:color w:val="000000"/>
          <w:spacing w:val="0"/>
          <w:sz w:val="20"/>
          <w:lang w:eastAsia="en-US"/>
        </w:rPr>
        <w:t>Ten aanzien van de uitgevoerde Diensten zijn de navolgende bijzonderheden te noemen:</w:t>
      </w:r>
    </w:p>
    <w:p w14:paraId="1049D13C" w14:textId="0CA7276F" w:rsidR="00125098" w:rsidRDefault="00125098" w:rsidP="00125098">
      <w:pPr>
        <w:autoSpaceDE w:val="0"/>
        <w:autoSpaceDN w:val="0"/>
        <w:adjustRightInd w:val="0"/>
        <w:spacing w:line="240" w:lineRule="auto"/>
        <w:ind w:left="0"/>
        <w:rPr>
          <w:rFonts w:asciiTheme="minorHAnsi" w:hAnsiTheme="minorHAnsi" w:cstheme="minorHAnsi"/>
          <w:bCs/>
          <w:color w:val="000000"/>
          <w:spacing w:val="0"/>
          <w:sz w:val="20"/>
          <w:lang w:eastAsia="en-US"/>
        </w:rPr>
      </w:pPr>
      <w:r>
        <w:rPr>
          <w:rFonts w:asciiTheme="minorHAnsi" w:hAnsiTheme="minorHAnsi" w:cstheme="minorHAnsi"/>
          <w:bCs/>
          <w:color w:val="000000"/>
          <w:spacing w:val="0"/>
          <w:sz w:val="20"/>
          <w:lang w:eastAsia="en-US"/>
        </w:rPr>
        <w:t>………</w:t>
      </w:r>
      <w:r w:rsidR="007473C8">
        <w:rPr>
          <w:rFonts w:asciiTheme="minorHAnsi" w:hAnsiTheme="minorHAnsi" w:cstheme="minorHAnsi"/>
          <w:bCs/>
          <w:color w:val="000000"/>
          <w:spacing w:val="0"/>
          <w:sz w:val="20"/>
          <w:lang w:eastAsia="en-US"/>
        </w:rPr>
        <w:t>…………………………………</w:t>
      </w:r>
    </w:p>
    <w:p w14:paraId="7E0A8EA8" w14:textId="29BE9AEA" w:rsidR="00125098" w:rsidRPr="005E1A14" w:rsidRDefault="00125098" w:rsidP="00125098">
      <w:pPr>
        <w:autoSpaceDE w:val="0"/>
        <w:autoSpaceDN w:val="0"/>
        <w:adjustRightInd w:val="0"/>
        <w:spacing w:line="240" w:lineRule="auto"/>
        <w:ind w:left="0"/>
        <w:rPr>
          <w:rFonts w:asciiTheme="minorHAnsi" w:hAnsiTheme="minorHAnsi" w:cstheme="minorHAnsi"/>
          <w:bCs/>
          <w:color w:val="000000"/>
          <w:spacing w:val="0"/>
          <w:sz w:val="20"/>
          <w:lang w:eastAsia="en-US"/>
        </w:rPr>
      </w:pPr>
      <w:r w:rsidRPr="005E1A14">
        <w:rPr>
          <w:rFonts w:asciiTheme="minorHAnsi" w:hAnsiTheme="minorHAnsi" w:cstheme="minorHAnsi"/>
          <w:bCs/>
          <w:color w:val="000000"/>
          <w:spacing w:val="0"/>
          <w:sz w:val="20"/>
          <w:lang w:eastAsia="en-US"/>
        </w:rPr>
        <w:t>[enkel in te vullen indien er bijzonderheden zijn en enkel door ondertekenaar van dit document]</w:t>
      </w:r>
    </w:p>
    <w:p w14:paraId="760FACE7" w14:textId="77777777" w:rsidR="00125098" w:rsidRPr="005E1A14" w:rsidRDefault="00125098" w:rsidP="00125098">
      <w:pPr>
        <w:autoSpaceDE w:val="0"/>
        <w:autoSpaceDN w:val="0"/>
        <w:adjustRightInd w:val="0"/>
        <w:spacing w:line="240" w:lineRule="auto"/>
        <w:ind w:left="720"/>
        <w:rPr>
          <w:rFonts w:asciiTheme="minorHAnsi" w:hAnsiTheme="minorHAnsi" w:cstheme="minorHAnsi"/>
          <w:bCs/>
          <w:color w:val="000000"/>
          <w:spacing w:val="0"/>
          <w:sz w:val="20"/>
          <w:lang w:eastAsia="en-US"/>
        </w:rPr>
      </w:pPr>
    </w:p>
    <w:p w14:paraId="52690D15" w14:textId="77777777" w:rsidR="00125098" w:rsidRPr="005E1A14" w:rsidRDefault="00125098" w:rsidP="00125098">
      <w:pPr>
        <w:autoSpaceDE w:val="0"/>
        <w:autoSpaceDN w:val="0"/>
        <w:adjustRightInd w:val="0"/>
        <w:spacing w:line="240" w:lineRule="auto"/>
        <w:ind w:left="720"/>
        <w:rPr>
          <w:rFonts w:asciiTheme="minorHAnsi" w:hAnsiTheme="minorHAnsi" w:cstheme="minorHAnsi"/>
          <w:bCs/>
          <w:color w:val="000000"/>
          <w:spacing w:val="0"/>
          <w:sz w:val="20"/>
          <w:lang w:eastAsia="en-US"/>
        </w:rPr>
      </w:pPr>
    </w:p>
    <w:p w14:paraId="2327BF83" w14:textId="77777777" w:rsidR="00125098" w:rsidRPr="005E1A14" w:rsidRDefault="00125098" w:rsidP="00125098">
      <w:pPr>
        <w:autoSpaceDE w:val="0"/>
        <w:autoSpaceDN w:val="0"/>
        <w:adjustRightInd w:val="0"/>
        <w:spacing w:line="240" w:lineRule="auto"/>
        <w:ind w:left="720"/>
        <w:rPr>
          <w:rFonts w:asciiTheme="minorHAnsi" w:hAnsiTheme="minorHAnsi" w:cstheme="minorHAnsi"/>
          <w:bCs/>
          <w:color w:val="000000"/>
          <w:spacing w:val="0"/>
          <w:sz w:val="20"/>
          <w:lang w:eastAsia="en-US"/>
        </w:rPr>
      </w:pPr>
    </w:p>
    <w:p w14:paraId="46EAD91C" w14:textId="6F0B1DDA" w:rsidR="00125098" w:rsidRPr="005E1A14" w:rsidRDefault="00125098" w:rsidP="00125098">
      <w:pPr>
        <w:autoSpaceDE w:val="0"/>
        <w:autoSpaceDN w:val="0"/>
        <w:adjustRightInd w:val="0"/>
        <w:spacing w:line="240" w:lineRule="auto"/>
        <w:ind w:left="0"/>
        <w:rPr>
          <w:rFonts w:asciiTheme="minorHAnsi" w:hAnsiTheme="minorHAnsi" w:cstheme="minorHAnsi"/>
          <w:bCs/>
          <w:color w:val="000000"/>
          <w:spacing w:val="0"/>
          <w:sz w:val="20"/>
          <w:lang w:eastAsia="en-US"/>
        </w:rPr>
      </w:pPr>
      <w:r w:rsidRPr="005E1A14">
        <w:rPr>
          <w:rFonts w:asciiTheme="minorHAnsi" w:hAnsiTheme="minorHAnsi" w:cstheme="minorHAnsi"/>
          <w:bCs/>
          <w:color w:val="000000"/>
          <w:spacing w:val="0"/>
          <w:sz w:val="20"/>
          <w:lang w:eastAsia="en-US"/>
        </w:rPr>
        <w:t>Aldus naar waarheid ondertekend d.d. …………………………………… (datum), te ……………….………………………….(plaats),</w:t>
      </w:r>
    </w:p>
    <w:p w14:paraId="3A97DCD1" w14:textId="77777777" w:rsidR="00125098" w:rsidRPr="005E1A14" w:rsidRDefault="00125098" w:rsidP="00125098">
      <w:pPr>
        <w:autoSpaceDE w:val="0"/>
        <w:autoSpaceDN w:val="0"/>
        <w:adjustRightInd w:val="0"/>
        <w:spacing w:line="240" w:lineRule="auto"/>
        <w:ind w:left="720"/>
        <w:rPr>
          <w:rFonts w:asciiTheme="minorHAnsi" w:hAnsiTheme="minorHAnsi" w:cstheme="minorHAnsi"/>
          <w:bCs/>
          <w:color w:val="000000"/>
          <w:spacing w:val="0"/>
          <w:sz w:val="20"/>
          <w:lang w:eastAsia="en-US"/>
        </w:rPr>
      </w:pPr>
    </w:p>
    <w:p w14:paraId="6EFF0900" w14:textId="77777777" w:rsidR="00125098" w:rsidRPr="005E1A14" w:rsidRDefault="00125098" w:rsidP="00125098">
      <w:pPr>
        <w:autoSpaceDE w:val="0"/>
        <w:autoSpaceDN w:val="0"/>
        <w:adjustRightInd w:val="0"/>
        <w:spacing w:line="240" w:lineRule="auto"/>
        <w:ind w:left="720"/>
        <w:rPr>
          <w:rFonts w:asciiTheme="minorHAnsi" w:hAnsiTheme="minorHAnsi" w:cstheme="minorHAnsi"/>
          <w:bCs/>
          <w:color w:val="000000"/>
          <w:spacing w:val="0"/>
          <w:sz w:val="20"/>
          <w:lang w:eastAsia="en-US"/>
        </w:rPr>
      </w:pPr>
    </w:p>
    <w:p w14:paraId="4909455A" w14:textId="77777777" w:rsidR="00125098" w:rsidRPr="005E1A14" w:rsidRDefault="00125098" w:rsidP="00125098">
      <w:pPr>
        <w:autoSpaceDE w:val="0"/>
        <w:autoSpaceDN w:val="0"/>
        <w:adjustRightInd w:val="0"/>
        <w:spacing w:line="240" w:lineRule="auto"/>
        <w:ind w:left="0"/>
        <w:rPr>
          <w:rFonts w:asciiTheme="minorHAnsi" w:hAnsiTheme="minorHAnsi" w:cstheme="minorHAnsi"/>
          <w:bCs/>
          <w:color w:val="000000"/>
          <w:spacing w:val="0"/>
          <w:sz w:val="20"/>
          <w:lang w:eastAsia="en-US"/>
        </w:rPr>
      </w:pPr>
      <w:r w:rsidRPr="005E1A14">
        <w:rPr>
          <w:rFonts w:asciiTheme="minorHAnsi" w:hAnsiTheme="minorHAnsi" w:cstheme="minorHAnsi"/>
          <w:bCs/>
          <w:color w:val="000000"/>
          <w:spacing w:val="0"/>
          <w:sz w:val="20"/>
          <w:lang w:eastAsia="en-US"/>
        </w:rPr>
        <w:t xml:space="preserve">Door ………………………………………………………… (naam functionaris/gevolmachtigde) in de functie van </w:t>
      </w:r>
    </w:p>
    <w:p w14:paraId="03B66D62" w14:textId="77777777" w:rsidR="00125098" w:rsidRPr="005E1A14" w:rsidRDefault="00125098" w:rsidP="00125098">
      <w:pPr>
        <w:tabs>
          <w:tab w:val="left" w:pos="0"/>
        </w:tabs>
        <w:rPr>
          <w:rFonts w:asciiTheme="minorHAnsi" w:hAnsiTheme="minorHAnsi" w:cstheme="minorHAnsi"/>
        </w:rPr>
      </w:pPr>
    </w:p>
    <w:p w14:paraId="088EFA5C" w14:textId="2B9FF9DA" w:rsidR="00125098" w:rsidRPr="005E1A14" w:rsidRDefault="00125098" w:rsidP="00125098">
      <w:pPr>
        <w:tabs>
          <w:tab w:val="left" w:pos="0"/>
        </w:tabs>
        <w:ind w:left="0"/>
        <w:rPr>
          <w:rFonts w:asciiTheme="minorHAnsi" w:hAnsiTheme="minorHAnsi" w:cstheme="minorHAnsi"/>
          <w:bCs/>
          <w:color w:val="000000"/>
          <w:spacing w:val="0"/>
          <w:sz w:val="20"/>
          <w:lang w:eastAsia="en-US"/>
        </w:rPr>
      </w:pPr>
      <w:r w:rsidRPr="005E1A14">
        <w:rPr>
          <w:rFonts w:asciiTheme="minorHAnsi" w:hAnsiTheme="minorHAnsi" w:cstheme="minorHAnsi"/>
          <w:bCs/>
          <w:color w:val="000000"/>
          <w:spacing w:val="0"/>
          <w:sz w:val="20"/>
          <w:lang w:eastAsia="en-US"/>
        </w:rPr>
        <w:t xml:space="preserve">………………………………………………………………….. bij de organisatie/bedrijf zoals hierboven genoemd en waar </w:t>
      </w:r>
      <w:r>
        <w:rPr>
          <w:rFonts w:asciiTheme="minorHAnsi" w:hAnsiTheme="minorHAnsi" w:cstheme="minorHAnsi"/>
          <w:bCs/>
          <w:color w:val="000000"/>
          <w:spacing w:val="0"/>
          <w:sz w:val="20"/>
          <w:lang w:eastAsia="en-US"/>
        </w:rPr>
        <w:t xml:space="preserve">de </w:t>
      </w:r>
      <w:r w:rsidRPr="005E1A14">
        <w:rPr>
          <w:rFonts w:asciiTheme="minorHAnsi" w:hAnsiTheme="minorHAnsi" w:cstheme="minorHAnsi"/>
          <w:bCs/>
          <w:color w:val="000000"/>
          <w:spacing w:val="0"/>
          <w:sz w:val="20"/>
          <w:lang w:eastAsia="en-US"/>
        </w:rPr>
        <w:t>referentieopdracht voor is uitgevoerd.</w:t>
      </w:r>
    </w:p>
    <w:p w14:paraId="70273FE9" w14:textId="77777777" w:rsidR="00125098" w:rsidRPr="005E1A14" w:rsidRDefault="00125098" w:rsidP="00125098">
      <w:pPr>
        <w:rPr>
          <w:rFonts w:asciiTheme="minorHAnsi" w:hAnsiTheme="minorHAnsi" w:cstheme="minorHAnsi"/>
          <w:bCs/>
          <w:color w:val="000000"/>
          <w:spacing w:val="0"/>
          <w:sz w:val="20"/>
          <w:lang w:eastAsia="en-US"/>
        </w:rPr>
      </w:pPr>
    </w:p>
    <w:p w14:paraId="5E7D202C" w14:textId="77777777" w:rsidR="00125098" w:rsidRDefault="00125098" w:rsidP="00125098">
      <w:pPr>
        <w:ind w:left="0"/>
        <w:rPr>
          <w:rFonts w:asciiTheme="minorHAnsi" w:hAnsiTheme="minorHAnsi" w:cstheme="minorHAnsi"/>
          <w:bCs/>
          <w:color w:val="000000"/>
          <w:spacing w:val="0"/>
          <w:sz w:val="20"/>
          <w:lang w:eastAsia="en-US"/>
        </w:rPr>
      </w:pPr>
    </w:p>
    <w:p w14:paraId="48C050B5" w14:textId="77777777" w:rsidR="00125098" w:rsidRDefault="00125098" w:rsidP="00125098">
      <w:pPr>
        <w:ind w:left="0"/>
        <w:rPr>
          <w:rFonts w:asciiTheme="minorHAnsi" w:hAnsiTheme="minorHAnsi" w:cstheme="minorHAnsi"/>
          <w:bCs/>
          <w:color w:val="000000"/>
          <w:spacing w:val="0"/>
          <w:sz w:val="20"/>
          <w:lang w:eastAsia="en-US"/>
        </w:rPr>
      </w:pPr>
    </w:p>
    <w:p w14:paraId="31438E24" w14:textId="77777777" w:rsidR="00125098" w:rsidRDefault="00125098" w:rsidP="00125098">
      <w:pPr>
        <w:ind w:left="0"/>
        <w:rPr>
          <w:rFonts w:asciiTheme="minorHAnsi" w:hAnsiTheme="minorHAnsi" w:cstheme="minorHAnsi"/>
          <w:bCs/>
          <w:color w:val="000000"/>
          <w:spacing w:val="0"/>
          <w:sz w:val="20"/>
          <w:lang w:eastAsia="en-US"/>
        </w:rPr>
      </w:pPr>
    </w:p>
    <w:p w14:paraId="473868E3" w14:textId="2AC08E69" w:rsidR="00FA371B" w:rsidRDefault="00125098" w:rsidP="00125098">
      <w:pPr>
        <w:ind w:left="0"/>
        <w:rPr>
          <w:rFonts w:asciiTheme="minorHAnsi" w:hAnsiTheme="minorHAnsi" w:cstheme="minorHAnsi"/>
          <w:b/>
          <w:snapToGrid w:val="0"/>
          <w:spacing w:val="0"/>
          <w:sz w:val="28"/>
          <w:szCs w:val="28"/>
        </w:rPr>
      </w:pPr>
      <w:r w:rsidRPr="005E1A14">
        <w:rPr>
          <w:rFonts w:asciiTheme="minorHAnsi" w:hAnsiTheme="minorHAnsi" w:cstheme="minorHAnsi"/>
          <w:bCs/>
          <w:color w:val="000000"/>
          <w:spacing w:val="0"/>
          <w:sz w:val="20"/>
          <w:lang w:eastAsia="en-US"/>
        </w:rPr>
        <w:t>……………………………………………… (handtekening relevante functionaris en/of gevolmachtigde van organisatie waar referentie-opdracht is uitgevoerd)</w:t>
      </w:r>
    </w:p>
    <w:p w14:paraId="43AAD9D7" w14:textId="764046DF" w:rsidR="00F91A8A" w:rsidRPr="00BA1B56" w:rsidRDefault="00F91A8A" w:rsidP="00BA1B56"/>
    <w:sectPr w:rsidR="00F91A8A" w:rsidRPr="00BA1B56">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8AD2F" w14:textId="77777777" w:rsidR="00FA371B" w:rsidRDefault="00FA371B" w:rsidP="00F91A8A">
      <w:pPr>
        <w:spacing w:line="240" w:lineRule="auto"/>
      </w:pPr>
      <w:r>
        <w:separator/>
      </w:r>
    </w:p>
  </w:endnote>
  <w:endnote w:type="continuationSeparator" w:id="0">
    <w:p w14:paraId="6B62116D" w14:textId="77777777" w:rsidR="00FA371B" w:rsidRDefault="00FA371B" w:rsidP="00F91A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Frutiger Light">
    <w:altName w:val="Corbel"/>
    <w:charset w:val="00"/>
    <w:family w:val="auto"/>
    <w:pitch w:val="variable"/>
    <w:sig w:usb0="80000027"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Lucida Til Sans VL">
    <w:panose1 w:val="000004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116FD" w14:textId="77777777" w:rsidR="00F91A8A" w:rsidRDefault="00F91A8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F2471" w14:textId="77777777" w:rsidR="00F91A8A" w:rsidRDefault="00F91A8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A4A0B" w14:textId="77777777" w:rsidR="00F91A8A" w:rsidRDefault="00F91A8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3D544" w14:textId="77777777" w:rsidR="00FA371B" w:rsidRDefault="00FA371B" w:rsidP="00F91A8A">
      <w:pPr>
        <w:spacing w:line="240" w:lineRule="auto"/>
      </w:pPr>
      <w:r>
        <w:separator/>
      </w:r>
    </w:p>
  </w:footnote>
  <w:footnote w:type="continuationSeparator" w:id="0">
    <w:p w14:paraId="0DF9ECB0" w14:textId="77777777" w:rsidR="00FA371B" w:rsidRDefault="00FA371B" w:rsidP="00F91A8A">
      <w:pPr>
        <w:spacing w:line="240" w:lineRule="auto"/>
      </w:pPr>
      <w:r>
        <w:continuationSeparator/>
      </w:r>
    </w:p>
  </w:footnote>
  <w:footnote w:id="1">
    <w:p w14:paraId="5A1CA70D" w14:textId="77777777" w:rsidR="00FA371B" w:rsidRPr="001F4373" w:rsidRDefault="00FA371B" w:rsidP="00FA371B">
      <w:pPr>
        <w:pStyle w:val="Voetnoottekst"/>
        <w:rPr>
          <w:sz w:val="16"/>
        </w:rPr>
      </w:pPr>
      <w:r w:rsidRPr="001F4373">
        <w:rPr>
          <w:rStyle w:val="Voetnootmarkering"/>
          <w:sz w:val="16"/>
        </w:rPr>
        <w:footnoteRef/>
      </w:r>
      <w:r w:rsidRPr="001F4373">
        <w:rPr>
          <w:sz w:val="16"/>
        </w:rPr>
        <w:t xml:space="preserve"> Voor eventuele verificatie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95A55" w14:textId="77777777" w:rsidR="00F91A8A" w:rsidRDefault="00F91A8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EACA4" w14:textId="77777777" w:rsidR="00F91A8A" w:rsidRDefault="00F91A8A" w:rsidP="00F91A8A">
    <w:pPr>
      <w:pStyle w:val="Voet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E3F94" w14:textId="77777777" w:rsidR="00F91A8A" w:rsidRDefault="00F91A8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B1749"/>
    <w:multiLevelType w:val="multilevel"/>
    <w:tmpl w:val="6E9A8B64"/>
    <w:lvl w:ilvl="0">
      <w:start w:val="1"/>
      <w:numFmt w:val="decimal"/>
      <w:lvlText w:val="%1"/>
      <w:lvlJc w:val="right"/>
      <w:pPr>
        <w:tabs>
          <w:tab w:val="num" w:pos="1985"/>
        </w:tabs>
        <w:ind w:left="360" w:firstLine="1341"/>
      </w:pPr>
      <w:rPr>
        <w:rFonts w:hint="default"/>
      </w:rPr>
    </w:lvl>
    <w:lvl w:ilvl="1">
      <w:start w:val="1"/>
      <w:numFmt w:val="decimal"/>
      <w:lvlText w:val="%1.%2"/>
      <w:lvlJc w:val="right"/>
      <w:pPr>
        <w:tabs>
          <w:tab w:val="num" w:pos="1418"/>
        </w:tabs>
        <w:ind w:left="225" w:firstLine="909"/>
      </w:pPr>
      <w:rPr>
        <w:rFonts w:hint="default"/>
      </w:rPr>
    </w:lvl>
    <w:lvl w:ilvl="2">
      <w:start w:val="1"/>
      <w:numFmt w:val="decimal"/>
      <w:lvlText w:val="%1.%2.%3"/>
      <w:lvlJc w:val="right"/>
      <w:pPr>
        <w:tabs>
          <w:tab w:val="num" w:pos="1985"/>
        </w:tabs>
        <w:ind w:left="1224" w:firstLine="477"/>
      </w:pPr>
      <w:rPr>
        <w:rFonts w:hint="default"/>
      </w:rPr>
    </w:lvl>
    <w:lvl w:ilvl="3">
      <w:start w:val="1"/>
      <w:numFmt w:val="decimal"/>
      <w:lvlText w:val="%1.%2.%3.%4."/>
      <w:lvlJc w:val="right"/>
      <w:pPr>
        <w:tabs>
          <w:tab w:val="num" w:pos="1985"/>
        </w:tabs>
        <w:ind w:left="1985" w:hanging="284"/>
      </w:pPr>
      <w:rPr>
        <w:rFonts w:hint="default"/>
      </w:rPr>
    </w:lvl>
    <w:lvl w:ilvl="4">
      <w:start w:val="1"/>
      <w:numFmt w:val="decimal"/>
      <w:lvlText w:val="%1.%2.%3.%4.%5."/>
      <w:lvlJc w:val="left"/>
      <w:pPr>
        <w:tabs>
          <w:tab w:val="num" w:pos="2232"/>
        </w:tabs>
        <w:ind w:left="2232" w:hanging="792"/>
      </w:pPr>
      <w:rPr>
        <w:rFonts w:hint="default"/>
      </w:rPr>
    </w:lvl>
    <w:lvl w:ilvl="5">
      <w:start w:val="1"/>
      <w:numFmt w:val="none"/>
      <w:lvlText w:val="COLOFON"/>
      <w:lvlJc w:val="left"/>
      <w:pPr>
        <w:tabs>
          <w:tab w:val="num" w:pos="0"/>
        </w:tabs>
        <w:ind w:left="0" w:hanging="2268"/>
      </w:pPr>
      <w:rPr>
        <w:rFonts w:ascii="Frutiger Light" w:hAnsi="Frutiger Light" w:hint="default"/>
        <w:b w:val="0"/>
        <w:i w:val="0"/>
        <w:color w:val="BE8214"/>
        <w:sz w:val="28"/>
        <w:u w:val="none"/>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244C309F"/>
    <w:multiLevelType w:val="hybridMultilevel"/>
    <w:tmpl w:val="129EB5BE"/>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 w15:restartNumberingAfterBreak="0">
    <w:nsid w:val="2E7F005D"/>
    <w:multiLevelType w:val="hybridMultilevel"/>
    <w:tmpl w:val="54D618F8"/>
    <w:lvl w:ilvl="0" w:tplc="0D48F826">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 w15:restartNumberingAfterBreak="0">
    <w:nsid w:val="4B583EAC"/>
    <w:multiLevelType w:val="hybridMultilevel"/>
    <w:tmpl w:val="404ABAC0"/>
    <w:lvl w:ilvl="0" w:tplc="A782A4F8">
      <w:numFmt w:val="bullet"/>
      <w:lvlText w:val="•"/>
      <w:lvlJc w:val="left"/>
      <w:pPr>
        <w:ind w:left="2345" w:hanging="360"/>
      </w:pPr>
      <w:rPr>
        <w:rFonts w:ascii="Calibri" w:eastAsia="Times New Roman" w:hAnsi="Calibri" w:cs="Calibri" w:hint="default"/>
      </w:rPr>
    </w:lvl>
    <w:lvl w:ilvl="1" w:tplc="04130003" w:tentative="1">
      <w:start w:val="1"/>
      <w:numFmt w:val="bullet"/>
      <w:lvlText w:val="o"/>
      <w:lvlJc w:val="left"/>
      <w:pPr>
        <w:ind w:left="3065" w:hanging="360"/>
      </w:pPr>
      <w:rPr>
        <w:rFonts w:ascii="Courier New" w:hAnsi="Courier New" w:cs="Courier New" w:hint="default"/>
      </w:rPr>
    </w:lvl>
    <w:lvl w:ilvl="2" w:tplc="04130005" w:tentative="1">
      <w:start w:val="1"/>
      <w:numFmt w:val="bullet"/>
      <w:lvlText w:val=""/>
      <w:lvlJc w:val="left"/>
      <w:pPr>
        <w:ind w:left="3785" w:hanging="360"/>
      </w:pPr>
      <w:rPr>
        <w:rFonts w:ascii="Wingdings" w:hAnsi="Wingdings" w:hint="default"/>
      </w:rPr>
    </w:lvl>
    <w:lvl w:ilvl="3" w:tplc="04130001" w:tentative="1">
      <w:start w:val="1"/>
      <w:numFmt w:val="bullet"/>
      <w:lvlText w:val=""/>
      <w:lvlJc w:val="left"/>
      <w:pPr>
        <w:ind w:left="4505" w:hanging="360"/>
      </w:pPr>
      <w:rPr>
        <w:rFonts w:ascii="Symbol" w:hAnsi="Symbol" w:hint="default"/>
      </w:rPr>
    </w:lvl>
    <w:lvl w:ilvl="4" w:tplc="04130003" w:tentative="1">
      <w:start w:val="1"/>
      <w:numFmt w:val="bullet"/>
      <w:lvlText w:val="o"/>
      <w:lvlJc w:val="left"/>
      <w:pPr>
        <w:ind w:left="5225" w:hanging="360"/>
      </w:pPr>
      <w:rPr>
        <w:rFonts w:ascii="Courier New" w:hAnsi="Courier New" w:cs="Courier New" w:hint="default"/>
      </w:rPr>
    </w:lvl>
    <w:lvl w:ilvl="5" w:tplc="04130005" w:tentative="1">
      <w:start w:val="1"/>
      <w:numFmt w:val="bullet"/>
      <w:lvlText w:val=""/>
      <w:lvlJc w:val="left"/>
      <w:pPr>
        <w:ind w:left="5945" w:hanging="360"/>
      </w:pPr>
      <w:rPr>
        <w:rFonts w:ascii="Wingdings" w:hAnsi="Wingdings" w:hint="default"/>
      </w:rPr>
    </w:lvl>
    <w:lvl w:ilvl="6" w:tplc="04130001" w:tentative="1">
      <w:start w:val="1"/>
      <w:numFmt w:val="bullet"/>
      <w:lvlText w:val=""/>
      <w:lvlJc w:val="left"/>
      <w:pPr>
        <w:ind w:left="6665" w:hanging="360"/>
      </w:pPr>
      <w:rPr>
        <w:rFonts w:ascii="Symbol" w:hAnsi="Symbol" w:hint="default"/>
      </w:rPr>
    </w:lvl>
    <w:lvl w:ilvl="7" w:tplc="04130003" w:tentative="1">
      <w:start w:val="1"/>
      <w:numFmt w:val="bullet"/>
      <w:lvlText w:val="o"/>
      <w:lvlJc w:val="left"/>
      <w:pPr>
        <w:ind w:left="7385" w:hanging="360"/>
      </w:pPr>
      <w:rPr>
        <w:rFonts w:ascii="Courier New" w:hAnsi="Courier New" w:cs="Courier New" w:hint="default"/>
      </w:rPr>
    </w:lvl>
    <w:lvl w:ilvl="8" w:tplc="04130005" w:tentative="1">
      <w:start w:val="1"/>
      <w:numFmt w:val="bullet"/>
      <w:lvlText w:val=""/>
      <w:lvlJc w:val="left"/>
      <w:pPr>
        <w:ind w:left="8105" w:hanging="360"/>
      </w:pPr>
      <w:rPr>
        <w:rFonts w:ascii="Wingdings" w:hAnsi="Wingdings" w:hint="default"/>
      </w:rPr>
    </w:lvl>
  </w:abstractNum>
  <w:abstractNum w:abstractNumId="4" w15:restartNumberingAfterBreak="0">
    <w:nsid w:val="4D101102"/>
    <w:multiLevelType w:val="hybridMultilevel"/>
    <w:tmpl w:val="63AE85F8"/>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5" w15:restartNumberingAfterBreak="0">
    <w:nsid w:val="4E36445E"/>
    <w:multiLevelType w:val="hybridMultilevel"/>
    <w:tmpl w:val="28FA6136"/>
    <w:lvl w:ilvl="0" w:tplc="C17AEDE0">
      <w:start w:val="4"/>
      <w:numFmt w:val="bullet"/>
      <w:lvlText w:val="-"/>
      <w:lvlJc w:val="left"/>
      <w:pPr>
        <w:ind w:left="2705" w:hanging="360"/>
      </w:pPr>
      <w:rPr>
        <w:rFonts w:ascii="Calibri" w:eastAsia="Times New Roman" w:hAnsi="Calibri" w:cs="Calibri" w:hint="default"/>
      </w:rPr>
    </w:lvl>
    <w:lvl w:ilvl="1" w:tplc="04130003">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6" w15:restartNumberingAfterBreak="0">
    <w:nsid w:val="53F5378D"/>
    <w:multiLevelType w:val="hybridMultilevel"/>
    <w:tmpl w:val="B93EFA1C"/>
    <w:lvl w:ilvl="0" w:tplc="FB2207CE">
      <w:numFmt w:val="bullet"/>
      <w:lvlText w:val="•"/>
      <w:lvlJc w:val="left"/>
      <w:pPr>
        <w:ind w:left="2345" w:hanging="360"/>
      </w:pPr>
      <w:rPr>
        <w:rFonts w:ascii="Calibri" w:eastAsia="Times New Roman" w:hAnsi="Calibri" w:cs="Calibri" w:hint="default"/>
      </w:rPr>
    </w:lvl>
    <w:lvl w:ilvl="1" w:tplc="04130003" w:tentative="1">
      <w:start w:val="1"/>
      <w:numFmt w:val="bullet"/>
      <w:lvlText w:val="o"/>
      <w:lvlJc w:val="left"/>
      <w:pPr>
        <w:ind w:left="3065" w:hanging="360"/>
      </w:pPr>
      <w:rPr>
        <w:rFonts w:ascii="Courier New" w:hAnsi="Courier New" w:cs="Courier New" w:hint="default"/>
      </w:rPr>
    </w:lvl>
    <w:lvl w:ilvl="2" w:tplc="04130005" w:tentative="1">
      <w:start w:val="1"/>
      <w:numFmt w:val="bullet"/>
      <w:lvlText w:val=""/>
      <w:lvlJc w:val="left"/>
      <w:pPr>
        <w:ind w:left="3785" w:hanging="360"/>
      </w:pPr>
      <w:rPr>
        <w:rFonts w:ascii="Wingdings" w:hAnsi="Wingdings" w:hint="default"/>
      </w:rPr>
    </w:lvl>
    <w:lvl w:ilvl="3" w:tplc="04130001" w:tentative="1">
      <w:start w:val="1"/>
      <w:numFmt w:val="bullet"/>
      <w:lvlText w:val=""/>
      <w:lvlJc w:val="left"/>
      <w:pPr>
        <w:ind w:left="4505" w:hanging="360"/>
      </w:pPr>
      <w:rPr>
        <w:rFonts w:ascii="Symbol" w:hAnsi="Symbol" w:hint="default"/>
      </w:rPr>
    </w:lvl>
    <w:lvl w:ilvl="4" w:tplc="04130003" w:tentative="1">
      <w:start w:val="1"/>
      <w:numFmt w:val="bullet"/>
      <w:lvlText w:val="o"/>
      <w:lvlJc w:val="left"/>
      <w:pPr>
        <w:ind w:left="5225" w:hanging="360"/>
      </w:pPr>
      <w:rPr>
        <w:rFonts w:ascii="Courier New" w:hAnsi="Courier New" w:cs="Courier New" w:hint="default"/>
      </w:rPr>
    </w:lvl>
    <w:lvl w:ilvl="5" w:tplc="04130005" w:tentative="1">
      <w:start w:val="1"/>
      <w:numFmt w:val="bullet"/>
      <w:lvlText w:val=""/>
      <w:lvlJc w:val="left"/>
      <w:pPr>
        <w:ind w:left="5945" w:hanging="360"/>
      </w:pPr>
      <w:rPr>
        <w:rFonts w:ascii="Wingdings" w:hAnsi="Wingdings" w:hint="default"/>
      </w:rPr>
    </w:lvl>
    <w:lvl w:ilvl="6" w:tplc="04130001" w:tentative="1">
      <w:start w:val="1"/>
      <w:numFmt w:val="bullet"/>
      <w:lvlText w:val=""/>
      <w:lvlJc w:val="left"/>
      <w:pPr>
        <w:ind w:left="6665" w:hanging="360"/>
      </w:pPr>
      <w:rPr>
        <w:rFonts w:ascii="Symbol" w:hAnsi="Symbol" w:hint="default"/>
      </w:rPr>
    </w:lvl>
    <w:lvl w:ilvl="7" w:tplc="04130003" w:tentative="1">
      <w:start w:val="1"/>
      <w:numFmt w:val="bullet"/>
      <w:lvlText w:val="o"/>
      <w:lvlJc w:val="left"/>
      <w:pPr>
        <w:ind w:left="7385" w:hanging="360"/>
      </w:pPr>
      <w:rPr>
        <w:rFonts w:ascii="Courier New" w:hAnsi="Courier New" w:cs="Courier New" w:hint="default"/>
      </w:rPr>
    </w:lvl>
    <w:lvl w:ilvl="8" w:tplc="04130005" w:tentative="1">
      <w:start w:val="1"/>
      <w:numFmt w:val="bullet"/>
      <w:lvlText w:val=""/>
      <w:lvlJc w:val="left"/>
      <w:pPr>
        <w:ind w:left="8105" w:hanging="360"/>
      </w:pPr>
      <w:rPr>
        <w:rFonts w:ascii="Wingdings" w:hAnsi="Wingdings" w:hint="default"/>
      </w:rPr>
    </w:lvl>
  </w:abstractNum>
  <w:abstractNum w:abstractNumId="7" w15:restartNumberingAfterBreak="0">
    <w:nsid w:val="58B3089E"/>
    <w:multiLevelType w:val="hybridMultilevel"/>
    <w:tmpl w:val="9B4AD940"/>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8" w15:restartNumberingAfterBreak="0">
    <w:nsid w:val="63B6039E"/>
    <w:multiLevelType w:val="hybridMultilevel"/>
    <w:tmpl w:val="D59E8FBE"/>
    <w:lvl w:ilvl="0" w:tplc="04130001">
      <w:start w:val="1"/>
      <w:numFmt w:val="bullet"/>
      <w:lvlText w:val=""/>
      <w:lvlJc w:val="left"/>
      <w:pPr>
        <w:ind w:left="2705" w:hanging="360"/>
      </w:pPr>
      <w:rPr>
        <w:rFonts w:ascii="Symbol" w:hAnsi="Symbol" w:hint="default"/>
      </w:rPr>
    </w:lvl>
    <w:lvl w:ilvl="1" w:tplc="04130003">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9" w15:restartNumberingAfterBreak="0">
    <w:nsid w:val="77DC1203"/>
    <w:multiLevelType w:val="hybridMultilevel"/>
    <w:tmpl w:val="B734DB5A"/>
    <w:lvl w:ilvl="0" w:tplc="CE74DC66">
      <w:numFmt w:val="bullet"/>
      <w:lvlText w:val="•"/>
      <w:lvlJc w:val="left"/>
      <w:pPr>
        <w:ind w:left="2345" w:hanging="360"/>
      </w:pPr>
      <w:rPr>
        <w:rFonts w:ascii="Calibri" w:eastAsia="Times New Roman" w:hAnsi="Calibri" w:cs="Calibri" w:hint="default"/>
      </w:rPr>
    </w:lvl>
    <w:lvl w:ilvl="1" w:tplc="04130003" w:tentative="1">
      <w:start w:val="1"/>
      <w:numFmt w:val="bullet"/>
      <w:lvlText w:val="o"/>
      <w:lvlJc w:val="left"/>
      <w:pPr>
        <w:ind w:left="3065" w:hanging="360"/>
      </w:pPr>
      <w:rPr>
        <w:rFonts w:ascii="Courier New" w:hAnsi="Courier New" w:cs="Courier New" w:hint="default"/>
      </w:rPr>
    </w:lvl>
    <w:lvl w:ilvl="2" w:tplc="04130005" w:tentative="1">
      <w:start w:val="1"/>
      <w:numFmt w:val="bullet"/>
      <w:lvlText w:val=""/>
      <w:lvlJc w:val="left"/>
      <w:pPr>
        <w:ind w:left="3785" w:hanging="360"/>
      </w:pPr>
      <w:rPr>
        <w:rFonts w:ascii="Wingdings" w:hAnsi="Wingdings" w:hint="default"/>
      </w:rPr>
    </w:lvl>
    <w:lvl w:ilvl="3" w:tplc="04130001" w:tentative="1">
      <w:start w:val="1"/>
      <w:numFmt w:val="bullet"/>
      <w:lvlText w:val=""/>
      <w:lvlJc w:val="left"/>
      <w:pPr>
        <w:ind w:left="4505" w:hanging="360"/>
      </w:pPr>
      <w:rPr>
        <w:rFonts w:ascii="Symbol" w:hAnsi="Symbol" w:hint="default"/>
      </w:rPr>
    </w:lvl>
    <w:lvl w:ilvl="4" w:tplc="04130003" w:tentative="1">
      <w:start w:val="1"/>
      <w:numFmt w:val="bullet"/>
      <w:lvlText w:val="o"/>
      <w:lvlJc w:val="left"/>
      <w:pPr>
        <w:ind w:left="5225" w:hanging="360"/>
      </w:pPr>
      <w:rPr>
        <w:rFonts w:ascii="Courier New" w:hAnsi="Courier New" w:cs="Courier New" w:hint="default"/>
      </w:rPr>
    </w:lvl>
    <w:lvl w:ilvl="5" w:tplc="04130005" w:tentative="1">
      <w:start w:val="1"/>
      <w:numFmt w:val="bullet"/>
      <w:lvlText w:val=""/>
      <w:lvlJc w:val="left"/>
      <w:pPr>
        <w:ind w:left="5945" w:hanging="360"/>
      </w:pPr>
      <w:rPr>
        <w:rFonts w:ascii="Wingdings" w:hAnsi="Wingdings" w:hint="default"/>
      </w:rPr>
    </w:lvl>
    <w:lvl w:ilvl="6" w:tplc="04130001" w:tentative="1">
      <w:start w:val="1"/>
      <w:numFmt w:val="bullet"/>
      <w:lvlText w:val=""/>
      <w:lvlJc w:val="left"/>
      <w:pPr>
        <w:ind w:left="6665" w:hanging="360"/>
      </w:pPr>
      <w:rPr>
        <w:rFonts w:ascii="Symbol" w:hAnsi="Symbol" w:hint="default"/>
      </w:rPr>
    </w:lvl>
    <w:lvl w:ilvl="7" w:tplc="04130003" w:tentative="1">
      <w:start w:val="1"/>
      <w:numFmt w:val="bullet"/>
      <w:lvlText w:val="o"/>
      <w:lvlJc w:val="left"/>
      <w:pPr>
        <w:ind w:left="7385" w:hanging="360"/>
      </w:pPr>
      <w:rPr>
        <w:rFonts w:ascii="Courier New" w:hAnsi="Courier New" w:cs="Courier New" w:hint="default"/>
      </w:rPr>
    </w:lvl>
    <w:lvl w:ilvl="8" w:tplc="04130005" w:tentative="1">
      <w:start w:val="1"/>
      <w:numFmt w:val="bullet"/>
      <w:lvlText w:val=""/>
      <w:lvlJc w:val="left"/>
      <w:pPr>
        <w:ind w:left="8105" w:hanging="360"/>
      </w:pPr>
      <w:rPr>
        <w:rFonts w:ascii="Wingdings" w:hAnsi="Wingdings" w:hint="default"/>
      </w:rPr>
    </w:lvl>
  </w:abstractNum>
  <w:abstractNum w:abstractNumId="10" w15:restartNumberingAfterBreak="0">
    <w:nsid w:val="792A05F7"/>
    <w:multiLevelType w:val="hybridMultilevel"/>
    <w:tmpl w:val="CDE8C202"/>
    <w:lvl w:ilvl="0" w:tplc="6BDE8F4C">
      <w:start w:val="1"/>
      <w:numFmt w:val="lowerLetter"/>
      <w:lvlText w:val="%1.)"/>
      <w:lvlJc w:val="left"/>
      <w:pPr>
        <w:ind w:left="3065" w:hanging="360"/>
      </w:pPr>
      <w:rPr>
        <w:rFonts w:asciiTheme="minorHAnsi" w:eastAsia="Times New Roman" w:hAnsiTheme="minorHAnsi" w:cstheme="minorHAnsi"/>
      </w:rPr>
    </w:lvl>
    <w:lvl w:ilvl="1" w:tplc="04130019" w:tentative="1">
      <w:start w:val="1"/>
      <w:numFmt w:val="lowerLetter"/>
      <w:lvlText w:val="%2."/>
      <w:lvlJc w:val="left"/>
      <w:pPr>
        <w:ind w:left="3785" w:hanging="360"/>
      </w:pPr>
    </w:lvl>
    <w:lvl w:ilvl="2" w:tplc="0413001B" w:tentative="1">
      <w:start w:val="1"/>
      <w:numFmt w:val="lowerRoman"/>
      <w:lvlText w:val="%3."/>
      <w:lvlJc w:val="right"/>
      <w:pPr>
        <w:ind w:left="4505" w:hanging="180"/>
      </w:pPr>
    </w:lvl>
    <w:lvl w:ilvl="3" w:tplc="0413000F" w:tentative="1">
      <w:start w:val="1"/>
      <w:numFmt w:val="decimal"/>
      <w:lvlText w:val="%4."/>
      <w:lvlJc w:val="left"/>
      <w:pPr>
        <w:ind w:left="5225" w:hanging="360"/>
      </w:pPr>
    </w:lvl>
    <w:lvl w:ilvl="4" w:tplc="04130019" w:tentative="1">
      <w:start w:val="1"/>
      <w:numFmt w:val="lowerLetter"/>
      <w:lvlText w:val="%5."/>
      <w:lvlJc w:val="left"/>
      <w:pPr>
        <w:ind w:left="5945" w:hanging="360"/>
      </w:pPr>
    </w:lvl>
    <w:lvl w:ilvl="5" w:tplc="0413001B" w:tentative="1">
      <w:start w:val="1"/>
      <w:numFmt w:val="lowerRoman"/>
      <w:lvlText w:val="%6."/>
      <w:lvlJc w:val="right"/>
      <w:pPr>
        <w:ind w:left="6665" w:hanging="180"/>
      </w:pPr>
    </w:lvl>
    <w:lvl w:ilvl="6" w:tplc="0413000F" w:tentative="1">
      <w:start w:val="1"/>
      <w:numFmt w:val="decimal"/>
      <w:lvlText w:val="%7."/>
      <w:lvlJc w:val="left"/>
      <w:pPr>
        <w:ind w:left="7385" w:hanging="360"/>
      </w:pPr>
    </w:lvl>
    <w:lvl w:ilvl="7" w:tplc="04130019" w:tentative="1">
      <w:start w:val="1"/>
      <w:numFmt w:val="lowerLetter"/>
      <w:lvlText w:val="%8."/>
      <w:lvlJc w:val="left"/>
      <w:pPr>
        <w:ind w:left="8105" w:hanging="360"/>
      </w:pPr>
    </w:lvl>
    <w:lvl w:ilvl="8" w:tplc="0413001B" w:tentative="1">
      <w:start w:val="1"/>
      <w:numFmt w:val="lowerRoman"/>
      <w:lvlText w:val="%9."/>
      <w:lvlJc w:val="right"/>
      <w:pPr>
        <w:ind w:left="8825" w:hanging="180"/>
      </w:pPr>
    </w:lvl>
  </w:abstractNum>
  <w:num w:numId="1">
    <w:abstractNumId w:val="0"/>
  </w:num>
  <w:num w:numId="2">
    <w:abstractNumId w:val="5"/>
  </w:num>
  <w:num w:numId="3">
    <w:abstractNumId w:val="10"/>
  </w:num>
  <w:num w:numId="4">
    <w:abstractNumId w:val="1"/>
  </w:num>
  <w:num w:numId="5">
    <w:abstractNumId w:val="6"/>
  </w:num>
  <w:num w:numId="6">
    <w:abstractNumId w:val="7"/>
  </w:num>
  <w:num w:numId="7">
    <w:abstractNumId w:val="9"/>
  </w:num>
  <w:num w:numId="8">
    <w:abstractNumId w:val="8"/>
  </w:num>
  <w:num w:numId="9">
    <w:abstractNumId w:val="4"/>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71B"/>
    <w:rsid w:val="000E27D1"/>
    <w:rsid w:val="00105C19"/>
    <w:rsid w:val="00106096"/>
    <w:rsid w:val="00125098"/>
    <w:rsid w:val="001413FF"/>
    <w:rsid w:val="00183BFF"/>
    <w:rsid w:val="00186254"/>
    <w:rsid w:val="00255C91"/>
    <w:rsid w:val="002A1C78"/>
    <w:rsid w:val="002E69DA"/>
    <w:rsid w:val="00360310"/>
    <w:rsid w:val="003C3A50"/>
    <w:rsid w:val="00491BA0"/>
    <w:rsid w:val="004C11B2"/>
    <w:rsid w:val="005355A5"/>
    <w:rsid w:val="005874DD"/>
    <w:rsid w:val="006004DA"/>
    <w:rsid w:val="0063599E"/>
    <w:rsid w:val="007473C8"/>
    <w:rsid w:val="00747D8B"/>
    <w:rsid w:val="007D034A"/>
    <w:rsid w:val="009435BD"/>
    <w:rsid w:val="00A9425F"/>
    <w:rsid w:val="00BA1B56"/>
    <w:rsid w:val="00BC50A3"/>
    <w:rsid w:val="00C00B6A"/>
    <w:rsid w:val="00C4694D"/>
    <w:rsid w:val="00C86F8A"/>
    <w:rsid w:val="00DE1AA4"/>
    <w:rsid w:val="00E7377F"/>
    <w:rsid w:val="00EF3263"/>
    <w:rsid w:val="00F20A9D"/>
    <w:rsid w:val="00F916D0"/>
    <w:rsid w:val="00F91A8A"/>
    <w:rsid w:val="00FA371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F43CD"/>
  <w15:chartTrackingRefBased/>
  <w15:docId w15:val="{5F8B63BE-CE1D-4231-B0F2-3E331DCC2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A371B"/>
    <w:pPr>
      <w:spacing w:after="0" w:line="240" w:lineRule="atLeast"/>
      <w:ind w:left="1985"/>
    </w:pPr>
    <w:rPr>
      <w:rFonts w:ascii="Lucida Til Sans VL" w:eastAsia="Times New Roman" w:hAnsi="Lucida Til Sans VL" w:cs="Times New Roman"/>
      <w:spacing w:val="4"/>
      <w:sz w:val="17"/>
      <w:szCs w:val="20"/>
      <w:lang w:eastAsia="nl-NL"/>
    </w:rPr>
  </w:style>
  <w:style w:type="paragraph" w:styleId="Kop1">
    <w:name w:val="heading 1"/>
    <w:basedOn w:val="Standaard"/>
    <w:next w:val="Standaard"/>
    <w:link w:val="Kop1Char"/>
    <w:qFormat/>
    <w:rsid w:val="00F91A8A"/>
    <w:pPr>
      <w:keepNext/>
      <w:keepLines/>
      <w:spacing w:after="240"/>
      <w:outlineLvl w:val="0"/>
    </w:pPr>
    <w:rPr>
      <w:rFonts w:eastAsiaTheme="majorEastAsia" w:cstheme="majorBidi"/>
      <w:b/>
      <w:bCs/>
      <w:sz w:val="30"/>
      <w:szCs w:val="28"/>
    </w:rPr>
  </w:style>
  <w:style w:type="paragraph" w:styleId="Kop2">
    <w:name w:val="heading 2"/>
    <w:basedOn w:val="Standaard"/>
    <w:next w:val="Standaard"/>
    <w:link w:val="Kop2Char"/>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basedOn w:val="Standaard"/>
    <w:next w:val="Standaard"/>
    <w:link w:val="Kop3Char"/>
    <w:uiPriority w:val="9"/>
    <w:unhideWhenUsed/>
    <w:qFormat/>
    <w:rsid w:val="00F91A8A"/>
    <w:pPr>
      <w:keepNext/>
      <w:keepLines/>
      <w:outlineLvl w:val="2"/>
    </w:pPr>
    <w:rPr>
      <w:rFonts w:eastAsiaTheme="majorEastAsia" w:cstheme="majorBidi"/>
      <w:bCs/>
      <w:i/>
    </w:rPr>
  </w:style>
  <w:style w:type="paragraph" w:styleId="Kop4">
    <w:name w:val="heading 4"/>
    <w:basedOn w:val="Standaard"/>
    <w:next w:val="Standaard"/>
    <w:link w:val="Kop4Char"/>
    <w:uiPriority w:val="9"/>
    <w:unhideWhenUsed/>
    <w:qFormat/>
    <w:rsid w:val="00F91A8A"/>
    <w:pPr>
      <w:keepNext/>
      <w:keepLines/>
      <w:outlineLvl w:val="3"/>
    </w:pPr>
    <w:rPr>
      <w:rFonts w:eastAsiaTheme="majorEastAsia" w:cstheme="majorBidi"/>
      <w:b/>
      <w:bCs/>
      <w:iCs/>
    </w:rPr>
  </w:style>
  <w:style w:type="paragraph" w:styleId="Kop6">
    <w:name w:val="heading 6"/>
    <w:basedOn w:val="Standaard"/>
    <w:next w:val="Standaard"/>
    <w:link w:val="Kop6Char"/>
    <w:qFormat/>
    <w:rsid w:val="00FA371B"/>
    <w:pPr>
      <w:tabs>
        <w:tab w:val="num" w:pos="0"/>
      </w:tabs>
      <w:spacing w:before="240" w:after="60"/>
      <w:ind w:left="0" w:hanging="2268"/>
      <w:outlineLvl w:val="5"/>
    </w:pPr>
    <w:rPr>
      <w:b/>
      <w:bCs/>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F91A8A"/>
    <w:rPr>
      <w:rFonts w:eastAsiaTheme="majorEastAsia" w:cstheme="majorBidi"/>
      <w:b/>
      <w:bCs/>
      <w:sz w:val="30"/>
      <w:szCs w:val="28"/>
    </w:rPr>
  </w:style>
  <w:style w:type="character" w:customStyle="1" w:styleId="Kop2Char">
    <w:name w:val="Kop 2 Char"/>
    <w:basedOn w:val="Standaardalinea-lettertype"/>
    <w:link w:val="Kop2"/>
    <w:uiPriority w:val="9"/>
    <w:rsid w:val="00F91A8A"/>
    <w:rPr>
      <w:rFonts w:eastAsiaTheme="majorEastAsia" w:cstheme="majorBidi"/>
      <w:b/>
      <w:bCs/>
      <w:sz w:val="24"/>
      <w:szCs w:val="26"/>
    </w:rPr>
  </w:style>
  <w:style w:type="character" w:customStyle="1" w:styleId="Kop3Char">
    <w:name w:val="Kop 3 Char"/>
    <w:basedOn w:val="Standaardalinea-lettertype"/>
    <w:link w:val="Kop3"/>
    <w:uiPriority w:val="9"/>
    <w:rsid w:val="00F91A8A"/>
    <w:rPr>
      <w:rFonts w:eastAsiaTheme="majorEastAsia" w:cstheme="majorBidi"/>
      <w:bCs/>
      <w:i/>
      <w:sz w:val="20"/>
    </w:rPr>
  </w:style>
  <w:style w:type="character" w:customStyle="1" w:styleId="Kop4Char">
    <w:name w:val="Kop 4 Char"/>
    <w:basedOn w:val="Standaardalinea-lettertype"/>
    <w:link w:val="Kop4"/>
    <w:uiPriority w:val="9"/>
    <w:rsid w:val="00F91A8A"/>
    <w:rPr>
      <w:rFonts w:eastAsiaTheme="majorEastAsia" w:cstheme="majorBidi"/>
      <w:b/>
      <w:bCs/>
      <w:iCs/>
      <w:sz w:val="20"/>
    </w:rPr>
  </w:style>
  <w:style w:type="paragraph" w:styleId="Koptekst">
    <w:name w:val="header"/>
    <w:basedOn w:val="Standaard"/>
    <w:link w:val="KoptekstChar"/>
    <w:uiPriority w:val="99"/>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 w:type="character" w:customStyle="1" w:styleId="Kop6Char">
    <w:name w:val="Kop 6 Char"/>
    <w:basedOn w:val="Standaardalinea-lettertype"/>
    <w:link w:val="Kop6"/>
    <w:rsid w:val="00FA371B"/>
    <w:rPr>
      <w:rFonts w:ascii="Lucida Til Sans VL" w:eastAsia="Times New Roman" w:hAnsi="Lucida Til Sans VL" w:cs="Times New Roman"/>
      <w:b/>
      <w:bCs/>
      <w:spacing w:val="4"/>
      <w:lang w:eastAsia="nl-NL"/>
    </w:rPr>
  </w:style>
  <w:style w:type="paragraph" w:styleId="Voetnoottekst">
    <w:name w:val="footnote text"/>
    <w:basedOn w:val="Standaard"/>
    <w:link w:val="VoetnoottekstChar"/>
    <w:semiHidden/>
    <w:rsid w:val="00FA371B"/>
    <w:rPr>
      <w:sz w:val="20"/>
    </w:rPr>
  </w:style>
  <w:style w:type="character" w:customStyle="1" w:styleId="VoetnoottekstChar">
    <w:name w:val="Voetnoottekst Char"/>
    <w:basedOn w:val="Standaardalinea-lettertype"/>
    <w:link w:val="Voetnoottekst"/>
    <w:semiHidden/>
    <w:rsid w:val="00FA371B"/>
    <w:rPr>
      <w:rFonts w:ascii="Lucida Til Sans VL" w:eastAsia="Times New Roman" w:hAnsi="Lucida Til Sans VL" w:cs="Times New Roman"/>
      <w:spacing w:val="4"/>
      <w:sz w:val="20"/>
      <w:szCs w:val="20"/>
      <w:lang w:eastAsia="nl-NL"/>
    </w:rPr>
  </w:style>
  <w:style w:type="character" w:styleId="Voetnootmarkering">
    <w:name w:val="footnote reference"/>
    <w:semiHidden/>
    <w:rsid w:val="00FA371B"/>
    <w:rPr>
      <w:vertAlign w:val="superscript"/>
    </w:rPr>
  </w:style>
  <w:style w:type="paragraph" w:styleId="Lijstalinea">
    <w:name w:val="List Paragraph"/>
    <w:aliases w:val="Reference List,DVT lijst,3 *-,opsomming 1,2"/>
    <w:basedOn w:val="Standaard"/>
    <w:link w:val="LijstalineaChar"/>
    <w:uiPriority w:val="34"/>
    <w:qFormat/>
    <w:rsid w:val="002A1C78"/>
    <w:pPr>
      <w:spacing w:line="240" w:lineRule="auto"/>
      <w:ind w:left="708"/>
    </w:pPr>
  </w:style>
  <w:style w:type="character" w:customStyle="1" w:styleId="LijstalineaChar">
    <w:name w:val="Lijstalinea Char"/>
    <w:aliases w:val="Reference List Char,DVT lijst Char,3 *- Char,opsomming 1 Char,2 Char"/>
    <w:link w:val="Lijstalinea"/>
    <w:uiPriority w:val="34"/>
    <w:rsid w:val="002A1C78"/>
    <w:rPr>
      <w:rFonts w:ascii="Lucida Til Sans VL" w:eastAsia="Times New Roman" w:hAnsi="Lucida Til Sans VL" w:cs="Times New Roman"/>
      <w:spacing w:val="4"/>
      <w:sz w:val="17"/>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770</Words>
  <Characters>4236</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Leeuwen, Lourian van</dc:creator>
  <cp:keywords/>
  <dc:description/>
  <cp:lastModifiedBy>Leeuwen, Lourian van</cp:lastModifiedBy>
  <cp:revision>6</cp:revision>
  <dcterms:created xsi:type="dcterms:W3CDTF">2022-04-10T19:58:00Z</dcterms:created>
  <dcterms:modified xsi:type="dcterms:W3CDTF">2022-04-15T11:17:00Z</dcterms:modified>
</cp:coreProperties>
</file>